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B56A1">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eastAsia="zh-CN"/>
        </w:rPr>
        <w:t>4</w:t>
      </w:r>
      <w:r>
        <w:rPr>
          <w:rFonts w:hint="eastAsia" w:ascii="Arial" w:hAnsi="Arial" w:cs="Arial"/>
          <w:b/>
          <w:sz w:val="24"/>
          <w:szCs w:val="24"/>
          <w:lang w:val="en-US" w:eastAsia="zh-CN"/>
        </w:rPr>
        <w:t>421</w:t>
      </w:r>
    </w:p>
    <w:p w14:paraId="41355EF3">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eastAsia="宋体" w:cs="Arial"/>
          <w:i/>
          <w:sz w:val="24"/>
          <w:szCs w:val="24"/>
          <w:lang w:val="en-US" w:eastAsia="zh-CN"/>
        </w:rPr>
        <w:t>4118</w:t>
      </w:r>
      <w:r>
        <w:rPr>
          <w:rFonts w:ascii="Arial" w:hAnsi="Arial" w:eastAsia="MS Mincho" w:cs="Arial"/>
          <w:i/>
          <w:sz w:val="24"/>
          <w:szCs w:val="24"/>
          <w:lang w:eastAsia="ja-JP"/>
        </w:rPr>
        <w:t>)</w:t>
      </w:r>
    </w:p>
    <w:p w14:paraId="4480DD74">
      <w:pPr>
        <w:spacing w:after="0"/>
        <w:rPr>
          <w:rFonts w:ascii="Arial" w:hAnsi="Arial" w:eastAsia="MS Mincho"/>
          <w:sz w:val="24"/>
          <w:szCs w:val="24"/>
          <w:lang w:eastAsia="ja-JP"/>
        </w:rPr>
      </w:pPr>
    </w:p>
    <w:p w14:paraId="446896EC">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CATT</w:t>
      </w:r>
    </w:p>
    <w:p w14:paraId="3968612C">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Pr>
          <w:rFonts w:ascii="Arial" w:hAnsi="Arial" w:cs="Arial"/>
          <w:b/>
          <w:bCs/>
          <w:lang w:eastAsia="zh-CN"/>
        </w:rPr>
        <w:t>Update 9.</w:t>
      </w:r>
      <w:r>
        <w:rPr>
          <w:rFonts w:hint="eastAsia" w:ascii="Arial" w:hAnsi="Arial" w:cs="Arial"/>
          <w:b/>
          <w:bCs/>
          <w:lang w:eastAsia="zh-CN"/>
        </w:rPr>
        <w:t>8</w:t>
      </w:r>
      <w:r>
        <w:rPr>
          <w:rFonts w:ascii="Arial" w:hAnsi="Arial" w:cs="Arial"/>
          <w:b/>
          <w:bCs/>
          <w:lang w:eastAsia="zh-CN"/>
        </w:rPr>
        <w:t xml:space="preserve"> UC on holographic telepresence in healthcare</w:t>
      </w:r>
    </w:p>
    <w:p w14:paraId="689F35C1">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 xml:space="preserve">3GPP TR </w:t>
      </w:r>
      <w:r>
        <w:rPr>
          <w:rFonts w:hint="eastAsia" w:ascii="Arial" w:hAnsi="Arial" w:cs="Arial"/>
          <w:b/>
          <w:bCs/>
          <w:lang w:eastAsia="zh-CN"/>
        </w:rPr>
        <w:t>22.870 v0</w:t>
      </w:r>
      <w:r>
        <w:rPr>
          <w:rFonts w:ascii="Arial" w:hAnsi="Arial" w:cs="Arial"/>
          <w:b/>
          <w:bCs/>
          <w:lang w:eastAsia="zh-CN"/>
        </w:rPr>
        <w:t>.</w:t>
      </w:r>
      <w:r>
        <w:rPr>
          <w:rFonts w:hint="eastAsia" w:ascii="Arial" w:hAnsi="Arial" w:cs="Arial"/>
          <w:b/>
          <w:bCs/>
          <w:lang w:eastAsia="zh-CN"/>
        </w:rPr>
        <w:t>4.1</w:t>
      </w:r>
    </w:p>
    <w:p w14:paraId="1D867A1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hint="eastAsia" w:ascii="Arial" w:hAnsi="Arial" w:cs="Arial"/>
          <w:b/>
          <w:bCs/>
          <w:lang w:eastAsia="zh-CN"/>
        </w:rPr>
        <w:t>8</w:t>
      </w:r>
      <w:r>
        <w:rPr>
          <w:rFonts w:ascii="Arial" w:hAnsi="Arial" w:cs="Arial"/>
          <w:b/>
          <w:bCs/>
        </w:rPr>
        <w:t>.</w:t>
      </w:r>
      <w:r>
        <w:rPr>
          <w:rFonts w:hint="eastAsia" w:ascii="Arial" w:hAnsi="Arial" w:cs="Arial"/>
          <w:b/>
          <w:bCs/>
          <w:lang w:eastAsia="zh-CN"/>
        </w:rPr>
        <w:t>1.6.1</w:t>
      </w:r>
    </w:p>
    <w:p w14:paraId="0688A04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20794F0F">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Qing Wan </w:t>
      </w:r>
      <w:r>
        <w:fldChar w:fldCharType="begin"/>
      </w:r>
      <w:r>
        <w:instrText xml:space="preserve"> HYPERLINK "mailto:wanqing1@cictmobile.com" </w:instrText>
      </w:r>
      <w:r>
        <w:fldChar w:fldCharType="separate"/>
      </w:r>
      <w:r>
        <w:rPr>
          <w:rStyle w:val="95"/>
          <w:rFonts w:hint="eastAsia" w:ascii="Arial" w:hAnsi="Arial" w:eastAsia="宋体" w:cs="Arial"/>
          <w:b/>
          <w:bCs/>
          <w:lang w:val="en-US" w:eastAsia="zh-CN"/>
        </w:rPr>
        <w:t>wanqing1@cictmobile.com</w:t>
      </w:r>
      <w:r>
        <w:rPr>
          <w:rStyle w:val="95"/>
          <w:rFonts w:hint="eastAsia" w:ascii="Arial" w:hAnsi="Arial" w:eastAsia="宋体" w:cs="Arial"/>
          <w:b/>
          <w:bCs/>
          <w:lang w:val="en-US" w:eastAsia="zh-CN"/>
        </w:rPr>
        <w:fldChar w:fldCharType="end"/>
      </w:r>
      <w:r>
        <w:rPr>
          <w:rFonts w:ascii="Arial" w:hAnsi="Arial" w:eastAsia="宋体" w:cs="Arial"/>
          <w:b/>
          <w:bCs/>
          <w:lang w:val="en-US" w:eastAsia="zh-CN"/>
        </w:rPr>
        <w:t xml:space="preserve"> </w:t>
      </w:r>
    </w:p>
    <w:p w14:paraId="27BDE656">
      <w:pPr>
        <w:pBdr>
          <w:bottom w:val="single" w:color="auto" w:sz="6" w:space="1"/>
        </w:pBdr>
        <w:spacing w:after="0"/>
        <w:rPr>
          <w:sz w:val="24"/>
          <w:szCs w:val="24"/>
          <w:lang w:val="en-US" w:eastAsia="zh-CN"/>
        </w:rPr>
      </w:pPr>
    </w:p>
    <w:p w14:paraId="78F442AC">
      <w:pPr>
        <w:spacing w:after="200" w:line="276" w:lineRule="auto"/>
        <w:rPr>
          <w:rFonts w:ascii="Arial" w:hAnsi="Arial" w:cs="Arial"/>
          <w:i/>
          <w:sz w:val="22"/>
          <w:szCs w:val="22"/>
          <w:lang w:eastAsia="zh-CN"/>
        </w:rPr>
      </w:pPr>
      <w:r>
        <w:rPr>
          <w:rFonts w:ascii="Arial" w:hAnsi="Arial" w:eastAsia="Calibri" w:cs="Arial"/>
          <w:i/>
          <w:sz w:val="22"/>
          <w:szCs w:val="22"/>
        </w:rPr>
        <w:t xml:space="preserve">Abstract: </w:t>
      </w:r>
      <w:r>
        <w:rPr>
          <w:rFonts w:hint="eastAsia" w:ascii="Arial" w:hAnsi="Arial" w:cs="Arial"/>
          <w:i/>
          <w:sz w:val="22"/>
          <w:szCs w:val="22"/>
          <w:lang w:eastAsia="zh-CN"/>
        </w:rPr>
        <w:t xml:space="preserve">This contribution proposes to update use case on </w:t>
      </w:r>
      <w:r>
        <w:rPr>
          <w:rFonts w:ascii="Arial" w:hAnsi="Arial" w:cs="Arial"/>
          <w:bCs/>
          <w:i/>
          <w:sz w:val="22"/>
          <w:szCs w:val="22"/>
          <w:lang w:eastAsia="zh-CN"/>
        </w:rPr>
        <w:t>holographic telepresence in healthcare</w:t>
      </w:r>
      <w:r>
        <w:rPr>
          <w:rFonts w:hint="eastAsia" w:ascii="Arial" w:hAnsi="Arial" w:cs="Arial"/>
          <w:bCs/>
          <w:i/>
          <w:sz w:val="22"/>
          <w:szCs w:val="22"/>
          <w:lang w:eastAsia="zh-CN"/>
        </w:rPr>
        <w:t xml:space="preserve"> </w:t>
      </w:r>
      <w:r>
        <w:rPr>
          <w:rFonts w:hint="eastAsia" w:ascii="Arial" w:hAnsi="Arial" w:cs="Arial"/>
          <w:i/>
          <w:sz w:val="22"/>
          <w:szCs w:val="22"/>
          <w:lang w:eastAsia="zh-CN"/>
        </w:rPr>
        <w:t>to solve the left editor</w:t>
      </w:r>
      <w:r>
        <w:rPr>
          <w:rFonts w:ascii="Arial" w:hAnsi="Arial" w:cs="Arial"/>
          <w:i/>
          <w:sz w:val="22"/>
          <w:szCs w:val="22"/>
          <w:lang w:eastAsia="zh-CN"/>
        </w:rPr>
        <w:t>’</w:t>
      </w:r>
      <w:r>
        <w:rPr>
          <w:rFonts w:hint="eastAsia" w:ascii="Arial" w:hAnsi="Arial" w:cs="Arial"/>
          <w:i/>
          <w:sz w:val="22"/>
          <w:szCs w:val="22"/>
          <w:lang w:eastAsia="zh-CN"/>
        </w:rPr>
        <w:t>s notes.</w:t>
      </w:r>
    </w:p>
    <w:p w14:paraId="7D866FC2">
      <w:pPr>
        <w:pStyle w:val="136"/>
        <w:rPr>
          <w:b/>
          <w:lang w:eastAsia="zh-CN"/>
        </w:rPr>
      </w:pPr>
      <w:r>
        <w:rPr>
          <w:b/>
        </w:rPr>
        <w:t>1. Introduction</w:t>
      </w:r>
    </w:p>
    <w:p w14:paraId="74FBE68C">
      <w:pPr>
        <w:rPr>
          <w:lang w:eastAsia="zh-CN"/>
        </w:rPr>
      </w:pPr>
      <w:r>
        <w:rPr>
          <w:rFonts w:hint="eastAsia"/>
          <w:lang w:eastAsia="zh-CN"/>
        </w:rPr>
        <w:t xml:space="preserve">The holographic telepresence is </w:t>
      </w:r>
      <w:r>
        <w:rPr>
          <w:lang w:eastAsia="zh-CN"/>
        </w:rPr>
        <w:t>promising</w:t>
      </w:r>
      <w:r>
        <w:rPr>
          <w:rFonts w:hint="eastAsia"/>
          <w:lang w:eastAsia="zh-CN"/>
        </w:rPr>
        <w:t xml:space="preserve"> application in healthcare and has been captured to </w:t>
      </w:r>
      <w:r>
        <w:rPr>
          <w:lang w:eastAsia="zh-CN"/>
        </w:rPr>
        <w:t>TR22.870;</w:t>
      </w:r>
      <w:r>
        <w:rPr>
          <w:rFonts w:hint="eastAsia"/>
          <w:lang w:eastAsia="zh-CN"/>
        </w:rPr>
        <w:t xml:space="preserve"> however, one editor note for KPI table was left for further clarification. Also, another editor</w:t>
      </w:r>
      <w:r>
        <w:rPr>
          <w:lang w:eastAsia="zh-CN"/>
        </w:rPr>
        <w:t>’</w:t>
      </w:r>
      <w:r>
        <w:rPr>
          <w:rFonts w:hint="eastAsia"/>
          <w:lang w:eastAsia="zh-CN"/>
        </w:rPr>
        <w:t>s note was added as a reminder for further potential requirements. This contribution intends to solve the editor</w:t>
      </w:r>
      <w:r>
        <w:rPr>
          <w:lang w:eastAsia="zh-CN"/>
        </w:rPr>
        <w:t>’</w:t>
      </w:r>
      <w:r>
        <w:rPr>
          <w:rFonts w:hint="eastAsia"/>
          <w:lang w:eastAsia="zh-CN"/>
        </w:rPr>
        <w:t>s notes.</w:t>
      </w:r>
    </w:p>
    <w:p w14:paraId="4A98F281">
      <w:pPr>
        <w:pStyle w:val="136"/>
        <w:rPr>
          <w:b/>
          <w:lang w:val="en-US" w:eastAsia="zh-CN"/>
        </w:rPr>
      </w:pPr>
      <w:r>
        <w:rPr>
          <w:b/>
          <w:lang w:val="en-US"/>
        </w:rPr>
        <w:t>2. Reason for Change</w:t>
      </w:r>
    </w:p>
    <w:p w14:paraId="690AD4AE">
      <w:pPr>
        <w:rPr>
          <w:lang w:eastAsia="zh-CN"/>
        </w:rPr>
      </w:pPr>
      <w:r>
        <w:rPr>
          <w:rFonts w:hint="eastAsia"/>
          <w:lang w:eastAsia="zh-CN"/>
        </w:rPr>
        <w:t>4K UHD has already been the mainstream which can be supported by 5G. 6G shall face the challenge of higher resolution such as 8K UHD, 16K. So remove 4K case and add 16K case although it is still under prototype for future commercial market. Viewports are dynamic regarding different applications so use 6DoF instead of fixed parallax.</w:t>
      </w:r>
    </w:p>
    <w:p w14:paraId="5535B195">
      <w:pPr>
        <w:rPr>
          <w:rFonts w:hint="eastAsia"/>
          <w:lang w:eastAsia="zh-CN"/>
        </w:rPr>
      </w:pPr>
      <w:r>
        <w:rPr>
          <w:rFonts w:hint="eastAsia"/>
          <w:lang w:eastAsia="zh-CN"/>
        </w:rPr>
        <w:t>Update KPI table and remove the editor</w:t>
      </w:r>
      <w:r>
        <w:rPr>
          <w:lang w:eastAsia="zh-CN"/>
        </w:rPr>
        <w:t>’</w:t>
      </w:r>
      <w:r>
        <w:rPr>
          <w:rFonts w:hint="eastAsia"/>
          <w:lang w:eastAsia="zh-CN"/>
        </w:rPr>
        <w:t>s notes.</w:t>
      </w:r>
    </w:p>
    <w:p w14:paraId="0165393B">
      <w:pPr>
        <w:rPr>
          <w:rFonts w:hint="default"/>
          <w:lang w:val="en-US" w:eastAsia="zh-CN"/>
        </w:rPr>
      </w:pPr>
      <w:r>
        <w:rPr>
          <w:rFonts w:hint="eastAsia"/>
          <w:lang w:val="en-US" w:eastAsia="zh-CN"/>
        </w:rPr>
        <w:t>4421:  remove 16K reference, add 4K case back for comparison.</w:t>
      </w:r>
    </w:p>
    <w:p w14:paraId="69338F23">
      <w:pPr>
        <w:pStyle w:val="136"/>
        <w:rPr>
          <w:b/>
        </w:rPr>
      </w:pPr>
      <w:r>
        <w:rPr>
          <w:b/>
        </w:rPr>
        <w:t>3. Conclusions</w:t>
      </w:r>
    </w:p>
    <w:p w14:paraId="5C84A72D">
      <w:r>
        <w:t>&lt;Conclusion part (optional)&gt;</w:t>
      </w:r>
    </w:p>
    <w:p w14:paraId="4A929982">
      <w:pPr>
        <w:pStyle w:val="136"/>
        <w:rPr>
          <w:b/>
        </w:rPr>
      </w:pPr>
      <w:r>
        <w:rPr>
          <w:b/>
        </w:rPr>
        <w:t>4. Proposal</w:t>
      </w:r>
    </w:p>
    <w:p w14:paraId="3CD568D4">
      <w:pPr>
        <w:rPr>
          <w:lang w:val="en-US" w:eastAsia="zh-CN"/>
        </w:rPr>
      </w:pPr>
      <w:r>
        <w:rPr>
          <w:lang w:val="en-US"/>
        </w:rPr>
        <w:t>It is proposed to agree on the following changes to 3GPP TR</w:t>
      </w:r>
      <w:r>
        <w:rPr>
          <w:rFonts w:hint="eastAsia"/>
          <w:lang w:val="en-US" w:eastAsia="zh-CN"/>
        </w:rPr>
        <w:t>22.870 v0.4</w:t>
      </w:r>
      <w:r>
        <w:rPr>
          <w:lang w:val="en-US" w:eastAsia="zh-CN"/>
        </w:rPr>
        <w:t>.</w:t>
      </w:r>
      <w:r>
        <w:rPr>
          <w:rFonts w:hint="eastAsia"/>
          <w:lang w:val="en-US" w:eastAsia="zh-CN"/>
        </w:rPr>
        <w:t>1</w:t>
      </w:r>
    </w:p>
    <w:p w14:paraId="40FC5F7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0" w:name="OLE_LINK825"/>
      <w:r>
        <w:rPr>
          <w:rFonts w:ascii="Arial" w:hAnsi="Arial" w:cs="Arial"/>
          <w:color w:val="0000FF"/>
          <w:sz w:val="28"/>
          <w:szCs w:val="28"/>
        </w:rPr>
        <w:t>* * * First Change * * * *</w:t>
      </w:r>
    </w:p>
    <w:bookmarkEnd w:id="0"/>
    <w:p w14:paraId="4E9EB0FE">
      <w:pPr>
        <w:pStyle w:val="4"/>
        <w:rPr>
          <w:lang w:eastAsia="zh-CN"/>
        </w:rPr>
      </w:pPr>
      <w:bookmarkStart w:id="1" w:name="_Toc354586742"/>
      <w:bookmarkEnd w:id="1"/>
      <w:bookmarkStart w:id="2" w:name="_Toc355779206"/>
      <w:bookmarkEnd w:id="2"/>
      <w:bookmarkStart w:id="3" w:name="_Toc354590101"/>
      <w:bookmarkEnd w:id="3"/>
      <w:bookmarkStart w:id="4" w:name="_Toc354586744"/>
      <w:bookmarkEnd w:id="4"/>
      <w:bookmarkStart w:id="5" w:name="_Toc354586743"/>
      <w:bookmarkEnd w:id="5"/>
      <w:bookmarkStart w:id="6" w:name="_Toc355779205"/>
      <w:bookmarkEnd w:id="6"/>
      <w:bookmarkStart w:id="7" w:name="_Toc354586745"/>
      <w:bookmarkEnd w:id="7"/>
      <w:bookmarkStart w:id="8" w:name="_Toc355779204"/>
      <w:bookmarkEnd w:id="8"/>
      <w:bookmarkStart w:id="9" w:name="_Toc354590106"/>
      <w:bookmarkEnd w:id="9"/>
      <w:bookmarkStart w:id="10" w:name="_Toc354590102"/>
      <w:bookmarkEnd w:id="10"/>
      <w:bookmarkStart w:id="11" w:name="references"/>
      <w:bookmarkEnd w:id="11"/>
      <w:bookmarkStart w:id="12" w:name="_Toc354590104"/>
      <w:bookmarkEnd w:id="12"/>
      <w:bookmarkStart w:id="13" w:name="_Toc354586747"/>
      <w:bookmarkEnd w:id="13"/>
      <w:bookmarkStart w:id="14" w:name="_Toc355779209"/>
      <w:bookmarkEnd w:id="14"/>
      <w:bookmarkStart w:id="15" w:name="_Toc354590103"/>
      <w:bookmarkEnd w:id="15"/>
      <w:bookmarkStart w:id="16" w:name="_Toc355779207"/>
      <w:bookmarkEnd w:id="16"/>
      <w:bookmarkStart w:id="17" w:name="_Toc208486207"/>
      <w:bookmarkStart w:id="18" w:name="OLE_LINK252"/>
      <w:bookmarkStart w:id="19" w:name="OLE_LINK254"/>
      <w:bookmarkStart w:id="20" w:name="_Toc201586482"/>
      <w:bookmarkStart w:id="21" w:name="_Toc48052896"/>
      <w:bookmarkStart w:id="22" w:name="OLE_LINK178"/>
      <w:bookmarkStart w:id="23" w:name="OLE_LINK179"/>
      <w:bookmarkStart w:id="24" w:name="OLE_LINK37"/>
      <w:bookmarkStart w:id="25" w:name="OLE_LINK36"/>
      <w:r>
        <w:rPr>
          <w:lang w:eastAsia="nl-NL"/>
        </w:rPr>
        <w:t>9.</w:t>
      </w:r>
      <w:r>
        <w:rPr>
          <w:rFonts w:eastAsia="宋体"/>
          <w:lang w:eastAsia="zh-CN"/>
        </w:rPr>
        <w:t>8</w:t>
      </w:r>
      <w:r>
        <w:rPr>
          <w:lang w:eastAsia="nl-NL"/>
        </w:rPr>
        <w:tab/>
      </w:r>
      <w:r>
        <w:rPr>
          <w:lang w:eastAsia="nl-NL"/>
        </w:rPr>
        <w:t xml:space="preserve">Use case on holographic telepresence in </w:t>
      </w:r>
      <w:r>
        <w:rPr>
          <w:rFonts w:hint="eastAsia"/>
          <w:lang w:eastAsia="zh-CN"/>
        </w:rPr>
        <w:t>h</w:t>
      </w:r>
      <w:r>
        <w:rPr>
          <w:lang w:eastAsia="nl-NL"/>
        </w:rPr>
        <w:t>ealthcare</w:t>
      </w:r>
      <w:bookmarkEnd w:id="17"/>
    </w:p>
    <w:p w14:paraId="1E604C58">
      <w:pPr>
        <w:pStyle w:val="5"/>
      </w:pPr>
      <w:bookmarkStart w:id="26" w:name="_Toc48052897"/>
      <w:bookmarkStart w:id="27" w:name="_Toc208486208"/>
      <w:bookmarkStart w:id="28" w:name="_Toc27760562"/>
      <w:r>
        <w:t>9.8.1</w:t>
      </w:r>
      <w:r>
        <w:tab/>
      </w:r>
      <w:r>
        <w:t>Description</w:t>
      </w:r>
      <w:bookmarkEnd w:id="26"/>
      <w:bookmarkEnd w:id="27"/>
      <w:bookmarkEnd w:id="28"/>
    </w:p>
    <w:p w14:paraId="32E3DD98">
      <w:pPr>
        <w:rPr>
          <w:rFonts w:eastAsia="Yu Mincho"/>
        </w:rPr>
      </w:pPr>
      <w:bookmarkStart w:id="29" w:name="OLE_LINK35"/>
      <w:bookmarkStart w:id="30" w:name="_Toc27760563"/>
      <w:bookmarkStart w:id="31" w:name="_Toc48052898"/>
      <w:r>
        <w:rPr>
          <w:rFonts w:hint="eastAsia"/>
          <w:lang w:eastAsia="zh-CN"/>
        </w:rPr>
        <w:t>Holographic t</w:t>
      </w:r>
      <w:r>
        <w:t>elepresence</w:t>
      </w:r>
      <w:r>
        <w:rPr>
          <w:lang w:eastAsia="nl-NL"/>
        </w:rPr>
        <w:t xml:space="preserve"> </w:t>
      </w:r>
      <w:bookmarkEnd w:id="29"/>
      <w:r>
        <w:rPr>
          <w:rFonts w:hint="eastAsia"/>
          <w:lang w:eastAsia="zh-CN"/>
        </w:rPr>
        <w:t>will</w:t>
      </w:r>
      <w:r>
        <w:rPr>
          <w:lang w:eastAsia="nl-NL"/>
        </w:rPr>
        <w:t xml:space="preserve"> enable users located in multiple remote locations to interact</w:t>
      </w:r>
      <w:r>
        <w:rPr>
          <w:rFonts w:hint="eastAsia" w:eastAsia="Yu Mincho"/>
        </w:rPr>
        <w:t xml:space="preserve"> </w:t>
      </w:r>
      <w:r>
        <w:rPr>
          <w:rFonts w:hint="eastAsia"/>
          <w:lang w:eastAsia="zh-CN"/>
        </w:rPr>
        <w:t>with each</w:t>
      </w:r>
      <w:r>
        <w:rPr>
          <w:rFonts w:hint="eastAsia" w:eastAsia="Yu Mincho"/>
        </w:rPr>
        <w:t xml:space="preserve"> </w:t>
      </w:r>
      <w:r>
        <w:rPr>
          <w:rFonts w:eastAsia="Yu Mincho"/>
        </w:rPr>
        <w:t xml:space="preserve">other </w:t>
      </w:r>
      <w:r>
        <w:rPr>
          <w:rFonts w:hint="eastAsia"/>
          <w:lang w:eastAsia="zh-CN"/>
        </w:rPr>
        <w:t>in real</w:t>
      </w:r>
      <w:r>
        <w:rPr>
          <w:lang w:eastAsia="zh-CN"/>
        </w:rPr>
        <w:t xml:space="preserve"> </w:t>
      </w:r>
      <w:r>
        <w:rPr>
          <w:rFonts w:hint="eastAsia"/>
          <w:lang w:eastAsia="zh-CN"/>
        </w:rPr>
        <w:t>time</w:t>
      </w:r>
      <w:r>
        <w:rPr>
          <w:lang w:eastAsia="nl-NL"/>
        </w:rPr>
        <w:t xml:space="preserve"> as if they were</w:t>
      </w:r>
      <w:r>
        <w:rPr>
          <w:rFonts w:hint="eastAsia"/>
          <w:lang w:eastAsia="zh-CN"/>
        </w:rPr>
        <w:t xml:space="preserve"> together</w:t>
      </w:r>
      <w:r>
        <w:rPr>
          <w:lang w:eastAsia="nl-NL"/>
        </w:rPr>
        <w:t xml:space="preserve"> in a single shared space, </w:t>
      </w:r>
      <w:r>
        <w:rPr>
          <w:rFonts w:hint="eastAsia"/>
          <w:lang w:eastAsia="zh-CN"/>
        </w:rPr>
        <w:t xml:space="preserve"> for example, </w:t>
      </w:r>
      <w:r>
        <w:rPr>
          <w:lang w:eastAsia="nl-NL"/>
        </w:rPr>
        <w:t xml:space="preserve">one </w:t>
      </w:r>
      <w:r>
        <w:t xml:space="preserve">projected as holographic presence </w:t>
      </w:r>
      <w:r>
        <w:rPr>
          <w:lang w:eastAsia="nl-NL"/>
        </w:rPr>
        <w:t>appearing in the office</w:t>
      </w:r>
      <w:r>
        <w:rPr>
          <w:rFonts w:hint="eastAsia"/>
          <w:lang w:eastAsia="zh-CN"/>
        </w:rPr>
        <w:t xml:space="preserve"> to present the document in front of other </w:t>
      </w:r>
      <w:r>
        <w:rPr>
          <w:lang w:eastAsia="zh-CN"/>
        </w:rPr>
        <w:t>colleagues</w:t>
      </w:r>
      <w:r>
        <w:rPr>
          <w:lang w:eastAsia="nl-NL"/>
        </w:rPr>
        <w:t xml:space="preserve"> while actually</w:t>
      </w:r>
      <w:r>
        <w:rPr>
          <w:rFonts w:hint="eastAsia"/>
          <w:lang w:eastAsia="zh-CN"/>
        </w:rPr>
        <w:t xml:space="preserve"> </w:t>
      </w:r>
      <w:r>
        <w:rPr>
          <w:lang w:eastAsia="nl-NL"/>
        </w:rPr>
        <w:t xml:space="preserve">being in the car. The 6G system </w:t>
      </w:r>
      <w:r>
        <w:rPr>
          <w:rFonts w:hint="eastAsia"/>
          <w:lang w:eastAsia="zh-CN"/>
        </w:rPr>
        <w:t xml:space="preserve">is expected to </w:t>
      </w:r>
      <w:r>
        <w:rPr>
          <w:lang w:eastAsia="nl-NL"/>
        </w:rPr>
        <w:t xml:space="preserve">facilitate </w:t>
      </w:r>
      <w:r>
        <w:rPr>
          <w:rFonts w:hint="eastAsia"/>
          <w:lang w:eastAsia="zh-CN"/>
        </w:rPr>
        <w:t xml:space="preserve">such </w:t>
      </w:r>
      <w:r>
        <w:rPr>
          <w:lang w:eastAsia="nl-NL"/>
        </w:rPr>
        <w:t xml:space="preserve">seamless, real time </w:t>
      </w:r>
      <w:r>
        <w:rPr>
          <w:rFonts w:hint="eastAsia"/>
          <w:lang w:eastAsia="zh-CN"/>
        </w:rPr>
        <w:t xml:space="preserve">immersive </w:t>
      </w:r>
      <w:r>
        <w:rPr>
          <w:lang w:eastAsia="nl-NL"/>
        </w:rPr>
        <w:t>interaction, allowing participants to engage in activities ranging from virtual meetings to collaborative work and remote medical consultations. Utili</w:t>
      </w:r>
      <w:r>
        <w:rPr>
          <w:rFonts w:hint="eastAsia" w:eastAsia="Yu Mincho"/>
        </w:rPr>
        <w:t>s</w:t>
      </w:r>
      <w:r>
        <w:rPr>
          <w:lang w:eastAsia="nl-NL"/>
        </w:rPr>
        <w:t xml:space="preserve">ing immersive media such as hologram can enhance communication efficiency and user experience, bridging geographical distances and creating a sense of co-presence among users. </w:t>
      </w:r>
    </w:p>
    <w:p w14:paraId="1A54A5F7">
      <w:pPr>
        <w:rPr>
          <w:rFonts w:eastAsia="Yu Mincho"/>
        </w:rPr>
      </w:pPr>
      <w:r>
        <w:rPr>
          <w:rFonts w:hint="eastAsia"/>
          <w:lang w:eastAsia="zh-CN"/>
        </w:rPr>
        <w:t>Although audio and</w:t>
      </w:r>
      <w:r>
        <w:rPr>
          <w:rFonts w:hint="eastAsia" w:eastAsia="Yu Mincho"/>
        </w:rPr>
        <w:t xml:space="preserve"> video </w:t>
      </w:r>
      <w:r>
        <w:rPr>
          <w:rFonts w:hint="eastAsia"/>
          <w:lang w:eastAsia="zh-CN"/>
        </w:rPr>
        <w:t>calls can</w:t>
      </w:r>
      <w:r>
        <w:rPr>
          <w:rFonts w:hint="eastAsia" w:eastAsia="Yu Mincho"/>
        </w:rPr>
        <w:t xml:space="preserve"> realise </w:t>
      </w:r>
      <w:r>
        <w:rPr>
          <w:rFonts w:eastAsia="Yu Mincho"/>
        </w:rPr>
        <w:t>interactions</w:t>
      </w:r>
      <w:r>
        <w:rPr>
          <w:rFonts w:hint="eastAsia" w:eastAsia="Yu Mincho"/>
        </w:rPr>
        <w:t xml:space="preserve"> </w:t>
      </w:r>
      <w:r>
        <w:rPr>
          <w:rFonts w:eastAsia="Yu Mincho"/>
        </w:rPr>
        <w:t>between</w:t>
      </w:r>
      <w:r>
        <w:rPr>
          <w:rFonts w:hint="eastAsia" w:eastAsia="Yu Mincho"/>
        </w:rPr>
        <w:t xml:space="preserve"> the participants in different locations, those </w:t>
      </w:r>
      <w:r>
        <w:rPr>
          <w:rFonts w:hint="eastAsia"/>
          <w:lang w:eastAsia="zh-CN"/>
        </w:rPr>
        <w:t>interactions</w:t>
      </w:r>
      <w:r>
        <w:rPr>
          <w:rFonts w:hint="eastAsia" w:eastAsia="Yu Mincho"/>
        </w:rPr>
        <w:t xml:space="preserve"> are </w:t>
      </w:r>
      <w:r>
        <w:rPr>
          <w:rFonts w:eastAsia="Yu Mincho"/>
        </w:rPr>
        <w:t xml:space="preserve">still </w:t>
      </w:r>
      <w:r>
        <w:rPr>
          <w:rFonts w:hint="eastAsia" w:eastAsia="Yu Mincho"/>
        </w:rPr>
        <w:t xml:space="preserve">very different from those which can be </w:t>
      </w:r>
      <w:r>
        <w:rPr>
          <w:rFonts w:eastAsia="Yu Mincho"/>
        </w:rPr>
        <w:t>achieved</w:t>
      </w:r>
      <w:r>
        <w:rPr>
          <w:rFonts w:hint="eastAsia" w:eastAsia="Yu Mincho"/>
        </w:rPr>
        <w:t xml:space="preserve"> when all participants are in the same </w:t>
      </w:r>
      <w:r>
        <w:rPr>
          <w:rFonts w:eastAsia="Yu Mincho"/>
        </w:rPr>
        <w:t xml:space="preserve">physical </w:t>
      </w:r>
      <w:r>
        <w:rPr>
          <w:rFonts w:hint="eastAsia" w:eastAsia="Yu Mincho"/>
        </w:rPr>
        <w:t xml:space="preserve">location. </w:t>
      </w:r>
      <w:r>
        <w:rPr>
          <w:rFonts w:eastAsia="Yu Mincho"/>
        </w:rPr>
        <w:t>T</w:t>
      </w:r>
      <w:r>
        <w:rPr>
          <w:rFonts w:hint="eastAsia" w:eastAsia="Yu Mincho"/>
        </w:rPr>
        <w:t>he reason</w:t>
      </w:r>
      <w:r>
        <w:rPr>
          <w:rFonts w:eastAsia="Yu Mincho"/>
        </w:rPr>
        <w:t>s</w:t>
      </w:r>
      <w:r>
        <w:rPr>
          <w:rFonts w:hint="eastAsia" w:eastAsia="Yu Mincho"/>
        </w:rPr>
        <w:t xml:space="preserve"> </w:t>
      </w:r>
      <w:r>
        <w:rPr>
          <w:rFonts w:eastAsia="Yu Mincho"/>
        </w:rPr>
        <w:t>for</w:t>
      </w:r>
      <w:r>
        <w:rPr>
          <w:rFonts w:hint="eastAsia" w:eastAsia="Yu Mincho"/>
        </w:rPr>
        <w:t xml:space="preserve"> this difference can be the </w:t>
      </w:r>
      <w:r>
        <w:rPr>
          <w:rFonts w:eastAsia="Yu Mincho"/>
        </w:rPr>
        <w:t>limitation</w:t>
      </w:r>
      <w:r>
        <w:rPr>
          <w:rFonts w:hint="eastAsia" w:eastAsia="Yu Mincho"/>
        </w:rPr>
        <w:t xml:space="preserve"> of </w:t>
      </w:r>
      <w:r>
        <w:rPr>
          <w:rFonts w:hint="eastAsia"/>
          <w:lang w:eastAsia="zh-CN"/>
        </w:rPr>
        <w:t xml:space="preserve">capturing devices such as </w:t>
      </w:r>
      <w:r>
        <w:rPr>
          <w:rFonts w:hint="eastAsia" w:eastAsia="Yu Mincho"/>
        </w:rPr>
        <w:t>cameras</w:t>
      </w:r>
      <w:r>
        <w:rPr>
          <w:rFonts w:eastAsia="Yu Mincho"/>
        </w:rPr>
        <w:t xml:space="preserve"> and</w:t>
      </w:r>
      <w:r>
        <w:rPr>
          <w:rFonts w:hint="eastAsia" w:eastAsia="Yu Mincho"/>
        </w:rPr>
        <w:t xml:space="preserve"> mic</w:t>
      </w:r>
      <w:r>
        <w:rPr>
          <w:rFonts w:hint="eastAsia"/>
          <w:lang w:eastAsia="zh-CN"/>
        </w:rPr>
        <w:t>rophones</w:t>
      </w:r>
      <w:r>
        <w:rPr>
          <w:rFonts w:hint="eastAsia" w:eastAsia="Yu Mincho"/>
        </w:rPr>
        <w:t xml:space="preserve"> to capture the </w:t>
      </w:r>
      <w:r>
        <w:rPr>
          <w:rFonts w:eastAsia="Yu Mincho"/>
        </w:rPr>
        <w:t>atmosphere</w:t>
      </w:r>
      <w:r>
        <w:rPr>
          <w:rFonts w:hint="eastAsia" w:eastAsia="Yu Mincho"/>
        </w:rPr>
        <w:t xml:space="preserve"> of one location as well as the limitations of displays to render that </w:t>
      </w:r>
      <w:r>
        <w:rPr>
          <w:rFonts w:eastAsia="Yu Mincho"/>
        </w:rPr>
        <w:t>atmosphere</w:t>
      </w:r>
      <w:r>
        <w:rPr>
          <w:rFonts w:hint="eastAsia" w:eastAsia="Yu Mincho"/>
        </w:rPr>
        <w:t xml:space="preserve"> in another location. </w:t>
      </w:r>
      <w:r>
        <w:rPr>
          <w:rFonts w:eastAsia="Yu Mincho"/>
        </w:rPr>
        <w:t>W</w:t>
      </w:r>
      <w:r>
        <w:rPr>
          <w:rFonts w:hint="eastAsia" w:eastAsia="Yu Mincho"/>
        </w:rPr>
        <w:t>ith the real</w:t>
      </w:r>
      <w:r>
        <w:rPr>
          <w:rFonts w:eastAsia="Yu Mincho"/>
        </w:rPr>
        <w:t xml:space="preserve"> </w:t>
      </w:r>
      <w:r>
        <w:rPr>
          <w:rFonts w:hint="eastAsia" w:eastAsia="Yu Mincho"/>
        </w:rPr>
        <w:t>time telepresence based on holography</w:t>
      </w:r>
      <w:r>
        <w:rPr>
          <w:rFonts w:hint="eastAsia" w:eastAsia="等线"/>
          <w:lang w:eastAsia="zh-CN"/>
        </w:rPr>
        <w:t xml:space="preserve"> and</w:t>
      </w:r>
      <w:r>
        <w:rPr>
          <w:rFonts w:hint="eastAsia" w:eastAsia="Yu Mincho"/>
        </w:rPr>
        <w:t xml:space="preserve"> </w:t>
      </w:r>
      <w:r>
        <w:rPr>
          <w:rFonts w:hint="eastAsia" w:eastAsia="等线"/>
          <w:lang w:eastAsia="zh-CN"/>
        </w:rPr>
        <w:t xml:space="preserve">avatar technology, </w:t>
      </w:r>
      <w:r>
        <w:rPr>
          <w:rFonts w:eastAsia="等线"/>
          <w:lang w:eastAsia="zh-CN"/>
        </w:rPr>
        <w:t xml:space="preserve">the </w:t>
      </w:r>
      <w:r>
        <w:rPr>
          <w:rFonts w:hint="eastAsia" w:eastAsia="Yu Mincho"/>
        </w:rPr>
        <w:t xml:space="preserve">participants in multiple locations </w:t>
      </w:r>
      <w:r>
        <w:rPr>
          <w:rFonts w:hint="eastAsia"/>
          <w:lang w:eastAsia="zh-CN"/>
        </w:rPr>
        <w:t>are possible to enjoy truly immersive experience</w:t>
      </w:r>
      <w:r>
        <w:rPr>
          <w:rFonts w:hint="eastAsia" w:eastAsia="Yu Mincho"/>
        </w:rPr>
        <w:t xml:space="preserve"> as if all of them </w:t>
      </w:r>
      <w:r>
        <w:rPr>
          <w:rFonts w:hint="eastAsia"/>
          <w:lang w:eastAsia="zh-CN"/>
        </w:rPr>
        <w:t>would interact</w:t>
      </w:r>
      <w:r>
        <w:rPr>
          <w:rFonts w:hint="eastAsia" w:eastAsia="Yu Mincho"/>
        </w:rPr>
        <w:t xml:space="preserve"> in </w:t>
      </w:r>
      <w:r>
        <w:rPr>
          <w:rFonts w:eastAsia="Yu Mincho"/>
        </w:rPr>
        <w:t>the</w:t>
      </w:r>
      <w:r>
        <w:rPr>
          <w:rFonts w:hint="eastAsia" w:eastAsia="Yu Mincho"/>
        </w:rPr>
        <w:t xml:space="preserve"> same </w:t>
      </w:r>
      <w:r>
        <w:rPr>
          <w:rFonts w:eastAsia="Yu Mincho"/>
        </w:rPr>
        <w:t xml:space="preserve">physical </w:t>
      </w:r>
      <w:r>
        <w:rPr>
          <w:rFonts w:hint="eastAsia" w:eastAsia="Yu Mincho"/>
        </w:rPr>
        <w:t>location.</w:t>
      </w:r>
      <w:r>
        <w:rPr>
          <w:rFonts w:hint="eastAsia"/>
          <w:lang w:eastAsia="zh-CN"/>
        </w:rPr>
        <w:t xml:space="preserve"> However, to realize holographic communication, there are multiple challenges that 6G network need to address.</w:t>
      </w:r>
    </w:p>
    <w:p w14:paraId="49071885">
      <w:pPr>
        <w:rPr>
          <w:i/>
          <w:iCs/>
          <w:lang w:eastAsia="nl-NL"/>
        </w:rPr>
      </w:pPr>
      <w:r>
        <w:rPr>
          <w:rFonts w:hint="eastAsia"/>
          <w:i/>
          <w:iCs/>
          <w:lang w:eastAsia="zh-CN"/>
        </w:rPr>
        <w:t xml:space="preserve">Bandwidth, latency and Computing of </w:t>
      </w:r>
      <w:r>
        <w:rPr>
          <w:i/>
          <w:iCs/>
          <w:lang w:eastAsia="nl-NL"/>
        </w:rPr>
        <w:t>Holographic communication</w:t>
      </w:r>
    </w:p>
    <w:p w14:paraId="36478CA5">
      <w:pPr>
        <w:rPr>
          <w:lang w:eastAsia="nl-NL"/>
        </w:rPr>
      </w:pPr>
      <w:r>
        <w:rPr>
          <w:rFonts w:hint="eastAsia"/>
          <w:lang w:eastAsia="zh-CN"/>
        </w:rPr>
        <w:t>AR/</w:t>
      </w:r>
      <w:r>
        <w:rPr>
          <w:lang w:eastAsia="nl-NL"/>
        </w:rPr>
        <w:t xml:space="preserve">VR </w:t>
      </w:r>
      <w:r>
        <w:rPr>
          <w:rFonts w:hint="eastAsia"/>
          <w:lang w:eastAsia="zh-CN"/>
        </w:rPr>
        <w:t>has been</w:t>
      </w:r>
      <w:r>
        <w:rPr>
          <w:lang w:eastAsia="nl-NL"/>
        </w:rPr>
        <w:t xml:space="preserve"> </w:t>
      </w:r>
      <w:r>
        <w:rPr>
          <w:rFonts w:hint="eastAsia" w:eastAsia="等线"/>
          <w:lang w:eastAsia="zh-CN"/>
        </w:rPr>
        <w:t xml:space="preserve">identified as </w:t>
      </w:r>
      <w:r>
        <w:rPr>
          <w:lang w:eastAsia="nl-NL"/>
        </w:rPr>
        <w:t>one of the important technologies to realise immersive communications</w:t>
      </w:r>
      <w:r>
        <w:rPr>
          <w:rFonts w:hint="eastAsia" w:eastAsia="等线"/>
          <w:lang w:eastAsia="zh-CN"/>
        </w:rPr>
        <w:t xml:space="preserve"> in 5G</w:t>
      </w:r>
      <w:r>
        <w:rPr>
          <w:lang w:eastAsia="nl-NL"/>
        </w:rPr>
        <w:t>. The immersive experience can be further enhanced with more immersive media including hologram</w:t>
      </w:r>
      <w:r>
        <w:rPr>
          <w:rFonts w:hint="eastAsia"/>
          <w:lang w:eastAsia="zh-CN"/>
        </w:rPr>
        <w:t xml:space="preserve">, avatar and </w:t>
      </w:r>
      <w:bookmarkStart w:id="32" w:name="OLE_LINK48"/>
      <w:r>
        <w:rPr>
          <w:rFonts w:hint="eastAsia"/>
          <w:lang w:eastAsia="zh-CN"/>
        </w:rPr>
        <w:t>multi-sensorial media</w:t>
      </w:r>
      <w:bookmarkEnd w:id="32"/>
      <w:r>
        <w:rPr>
          <w:rFonts w:hint="eastAsia"/>
          <w:lang w:eastAsia="zh-CN"/>
        </w:rPr>
        <w:t xml:space="preserve">. Hologram displays require a large </w:t>
      </w:r>
      <w:r>
        <w:rPr>
          <w:lang w:eastAsia="zh-CN"/>
        </w:rPr>
        <w:t>volume</w:t>
      </w:r>
      <w:r>
        <w:rPr>
          <w:rFonts w:hint="eastAsia"/>
          <w:lang w:eastAsia="zh-CN"/>
        </w:rPr>
        <w:t xml:space="preserve"> of data about the user</w:t>
      </w:r>
      <w:r>
        <w:rPr>
          <w:lang w:eastAsia="zh-CN"/>
        </w:rPr>
        <w:t>’</w:t>
      </w:r>
      <w:r>
        <w:rPr>
          <w:rFonts w:hint="eastAsia"/>
          <w:lang w:eastAsia="zh-CN"/>
        </w:rPr>
        <w:t>s motion and sensory inputs captured by</w:t>
      </w:r>
      <w:r>
        <w:rPr>
          <w:lang w:eastAsia="nl-NL"/>
        </w:rPr>
        <w:t xml:space="preserve"> </w:t>
      </w:r>
      <w:r>
        <w:rPr>
          <w:rFonts w:hint="eastAsia"/>
          <w:lang w:eastAsia="zh-CN"/>
        </w:rPr>
        <w:t xml:space="preserve">cameras, sensors and actuators as well as </w:t>
      </w:r>
      <w:r>
        <w:t xml:space="preserve">volumetric data from multiple viewpoints to </w:t>
      </w:r>
      <w:r>
        <w:rPr>
          <w:lang w:eastAsia="zh-CN"/>
        </w:rPr>
        <w:t>accommodate</w:t>
      </w:r>
      <w:r>
        <w:t xml:space="preserve"> </w:t>
      </w:r>
      <w:r>
        <w:rPr>
          <w:rFonts w:hint="eastAsia"/>
          <w:lang w:eastAsia="zh-CN"/>
        </w:rPr>
        <w:t>6DOF movements</w:t>
      </w:r>
      <w:r>
        <w:t xml:space="preserve"> of the observer</w:t>
      </w:r>
      <w:r>
        <w:rPr>
          <w:rFonts w:hint="eastAsia"/>
          <w:lang w:eastAsia="zh-CN"/>
        </w:rPr>
        <w:t xml:space="preserve"> </w:t>
      </w:r>
      <w:r>
        <w:rPr>
          <w:lang w:eastAsia="nl-NL"/>
        </w:rPr>
        <w:t>[</w:t>
      </w:r>
      <w:r>
        <w:rPr>
          <w:rFonts w:eastAsia="宋体"/>
          <w:lang w:eastAsia="zh-CN"/>
        </w:rPr>
        <w:t>104</w:t>
      </w:r>
      <w:r>
        <w:rPr>
          <w:lang w:eastAsia="nl-NL"/>
        </w:rPr>
        <w:t>]</w:t>
      </w:r>
      <w:r>
        <w:rPr>
          <w:rFonts w:hint="eastAsia"/>
          <w:lang w:eastAsia="zh-CN"/>
        </w:rPr>
        <w:t>. Thus, the synchronized multi-modal data streams</w:t>
      </w:r>
      <w:r>
        <w:rPr>
          <w:lang w:eastAsia="nl-NL"/>
        </w:rPr>
        <w:t xml:space="preserve"> </w:t>
      </w:r>
      <w:r>
        <w:rPr>
          <w:rFonts w:hint="eastAsia"/>
          <w:lang w:eastAsia="zh-CN"/>
        </w:rPr>
        <w:t xml:space="preserve">for holograms may </w:t>
      </w:r>
      <w:r>
        <w:rPr>
          <w:lang w:eastAsia="nl-NL"/>
        </w:rPr>
        <w:t xml:space="preserve">require </w:t>
      </w:r>
      <w:r>
        <w:rPr>
          <w:lang w:eastAsia="zh-CN"/>
        </w:rPr>
        <w:t>extremely</w:t>
      </w:r>
      <w:r>
        <w:rPr>
          <w:rFonts w:hint="eastAsia"/>
          <w:lang w:eastAsia="zh-CN"/>
        </w:rPr>
        <w:t xml:space="preserve"> high bandwidth, potentially </w:t>
      </w:r>
      <w:r>
        <w:rPr>
          <w:lang w:eastAsia="nl-NL"/>
        </w:rPr>
        <w:t xml:space="preserve">network performance </w:t>
      </w:r>
      <w:r>
        <w:rPr>
          <w:rFonts w:eastAsia="Yu Mincho"/>
        </w:rPr>
        <w:t xml:space="preserve">in the range of </w:t>
      </w:r>
      <w:r>
        <w:rPr>
          <w:lang w:eastAsia="nl-NL"/>
        </w:rPr>
        <w:t>100 Gbps</w:t>
      </w:r>
      <w:r>
        <w:rPr>
          <w:rFonts w:eastAsia="Yu Mincho"/>
        </w:rPr>
        <w:t xml:space="preserve"> or beyond</w:t>
      </w:r>
      <w:r>
        <w:rPr>
          <w:lang w:eastAsia="nl-NL"/>
        </w:rPr>
        <w:t xml:space="preserve"> [</w:t>
      </w:r>
      <w:r>
        <w:rPr>
          <w:rFonts w:eastAsia="宋体"/>
          <w:lang w:eastAsia="zh-CN"/>
        </w:rPr>
        <w:t>105</w:t>
      </w:r>
      <w:r>
        <w:rPr>
          <w:lang w:eastAsia="nl-NL"/>
        </w:rPr>
        <w:t>], [</w:t>
      </w:r>
      <w:r>
        <w:rPr>
          <w:rFonts w:eastAsia="宋体"/>
          <w:lang w:eastAsia="zh-CN"/>
        </w:rPr>
        <w:t>106</w:t>
      </w:r>
      <w:r>
        <w:rPr>
          <w:lang w:eastAsia="nl-NL"/>
        </w:rPr>
        <w:t xml:space="preserve">]. </w:t>
      </w:r>
      <w:r>
        <w:rPr>
          <w:rFonts w:hint="eastAsia"/>
          <w:lang w:eastAsia="zh-CN"/>
        </w:rPr>
        <w:t>To reduce the challenge to the transmission bandwidth, various compression and decompression technologies are developed such as point-cloud techniques and even powered by AI. Also</w:t>
      </w:r>
      <w:r>
        <w:rPr>
          <w:lang w:eastAsia="zh-CN"/>
        </w:rPr>
        <w:t>,</w:t>
      </w:r>
      <w:r>
        <w:rPr>
          <w:rFonts w:hint="eastAsia"/>
          <w:lang w:eastAsia="zh-CN"/>
        </w:rPr>
        <w:t xml:space="preserve"> holographic avatars or computer-generated holograms </w:t>
      </w:r>
      <w:r>
        <w:rPr>
          <w:lang w:eastAsia="zh-CN"/>
        </w:rPr>
        <w:t>that</w:t>
      </w:r>
      <w:r>
        <w:rPr>
          <w:rFonts w:hint="eastAsia"/>
          <w:lang w:eastAsia="zh-CN"/>
        </w:rPr>
        <w:t xml:space="preserve"> replace photo-realistic hologram are considered and may reduce the demand on transmission rate to 1Gbps or lower. However, the additional processing latency may consume the delay budget reserved for transmission while the increased computation workload must be optimized or offloaded to support portable display devices that the users can access </w:t>
      </w:r>
      <w:r>
        <w:rPr>
          <w:lang w:eastAsia="zh-CN"/>
        </w:rPr>
        <w:t>ubiquitously</w:t>
      </w:r>
      <w:r>
        <w:rPr>
          <w:lang w:eastAsia="nl-NL"/>
        </w:rPr>
        <w:t>.</w:t>
      </w:r>
    </w:p>
    <w:p w14:paraId="7638E371">
      <w:pPr>
        <w:rPr>
          <w:i/>
          <w:iCs/>
          <w:lang w:eastAsia="nl-NL"/>
        </w:rPr>
      </w:pPr>
      <w:r>
        <w:rPr>
          <w:i/>
          <w:iCs/>
          <w:lang w:eastAsia="nl-NL"/>
        </w:rPr>
        <w:t>Security of holographic communication</w:t>
      </w:r>
    </w:p>
    <w:p w14:paraId="5AFE2357">
      <w:pPr>
        <w:rPr>
          <w:lang w:eastAsia="nl-NL"/>
        </w:rPr>
      </w:pPr>
      <w:r>
        <w:rPr>
          <w:lang w:eastAsia="nl-NL"/>
        </w:rPr>
        <w:t xml:space="preserve">Even with such ultra-high data rate communications, confidentiality must be guaranteed as it is today. </w:t>
      </w:r>
      <w:r>
        <w:rPr>
          <w:rFonts w:eastAsia="Yu Mincho"/>
        </w:rPr>
        <w:t>Widely used</w:t>
      </w:r>
      <w:r>
        <w:rPr>
          <w:lang w:eastAsia="nl-NL"/>
        </w:rPr>
        <w:t xml:space="preserve"> encryption </w:t>
      </w:r>
      <w:r>
        <w:rPr>
          <w:rFonts w:eastAsia="Yu Mincho"/>
        </w:rPr>
        <w:t>algorithm</w:t>
      </w:r>
      <w:r>
        <w:rPr>
          <w:lang w:eastAsia="nl-NL"/>
        </w:rPr>
        <w:t xml:space="preserve">s can only support data rates up to </w:t>
      </w:r>
      <w:r>
        <w:rPr>
          <w:rFonts w:eastAsia="Yu Mincho"/>
        </w:rPr>
        <w:t>38.70</w:t>
      </w:r>
      <w:r>
        <w:rPr>
          <w:lang w:eastAsia="nl-NL"/>
        </w:rPr>
        <w:t xml:space="preserve"> Gbps</w:t>
      </w:r>
      <w:r>
        <w:rPr>
          <w:rFonts w:eastAsia="Yu Mincho"/>
        </w:rPr>
        <w:t xml:space="preserve"> on mobile environments</w:t>
      </w:r>
      <w:r>
        <w:rPr>
          <w:lang w:eastAsia="nl-NL"/>
        </w:rPr>
        <w:t xml:space="preserve"> [</w:t>
      </w:r>
      <w:r>
        <w:rPr>
          <w:rFonts w:eastAsia="宋体"/>
          <w:lang w:eastAsia="zh-CN"/>
        </w:rPr>
        <w:t>107</w:t>
      </w:r>
      <w:r>
        <w:rPr>
          <w:lang w:eastAsia="nl-NL"/>
        </w:rPr>
        <w:t>], [</w:t>
      </w:r>
      <w:r>
        <w:rPr>
          <w:rFonts w:eastAsia="宋体"/>
          <w:lang w:eastAsia="zh-CN"/>
        </w:rPr>
        <w:t>108</w:t>
      </w:r>
      <w:r>
        <w:rPr>
          <w:lang w:eastAsia="nl-NL"/>
        </w:rPr>
        <w:t>]</w:t>
      </w:r>
      <w:r>
        <w:rPr>
          <w:rFonts w:eastAsia="Yu Mincho"/>
        </w:rPr>
        <w:t xml:space="preserve">. Existing algorithms </w:t>
      </w:r>
      <w:r>
        <w:rPr>
          <w:lang w:eastAsia="nl-NL"/>
        </w:rPr>
        <w:t xml:space="preserve">cannot </w:t>
      </w:r>
      <w:r>
        <w:rPr>
          <w:rFonts w:eastAsia="Yu Mincho"/>
        </w:rPr>
        <w:t>cope with</w:t>
      </w:r>
      <w:r>
        <w:rPr>
          <w:lang w:eastAsia="nl-NL"/>
        </w:rPr>
        <w:t xml:space="preserve"> the </w:t>
      </w:r>
      <w:r>
        <w:rPr>
          <w:rFonts w:eastAsia="Yu Mincho"/>
        </w:rPr>
        <w:t xml:space="preserve">required </w:t>
      </w:r>
      <w:r>
        <w:rPr>
          <w:lang w:eastAsia="nl-NL"/>
        </w:rPr>
        <w:t>data rates</w:t>
      </w:r>
      <w:r>
        <w:rPr>
          <w:rFonts w:eastAsia="Yu Mincho"/>
        </w:rPr>
        <w:t xml:space="preserve"> for c</w:t>
      </w:r>
      <w:r>
        <w:rPr>
          <w:lang w:eastAsia="nl-NL"/>
        </w:rPr>
        <w:t xml:space="preserve">ommunications </w:t>
      </w:r>
      <w:r>
        <w:rPr>
          <w:rFonts w:eastAsia="Yu Mincho"/>
        </w:rPr>
        <w:t>utilizing</w:t>
      </w:r>
      <w:r>
        <w:rPr>
          <w:lang w:eastAsia="nl-NL"/>
        </w:rPr>
        <w:t xml:space="preserve"> immersive media</w:t>
      </w:r>
      <w:r>
        <w:rPr>
          <w:rFonts w:hint="eastAsia"/>
          <w:lang w:eastAsia="zh-CN"/>
        </w:rPr>
        <w:t xml:space="preserve"> so that shall be enhanced in 6G systems</w:t>
      </w:r>
      <w:r>
        <w:rPr>
          <w:lang w:eastAsia="nl-NL"/>
        </w:rPr>
        <w:t xml:space="preserve">. The 6G system shall support encryption and integrity protection algorithms that can handle </w:t>
      </w:r>
      <w:r>
        <w:rPr>
          <w:rFonts w:eastAsia="Yu Mincho"/>
        </w:rPr>
        <w:t xml:space="preserve">data rates in the </w:t>
      </w:r>
      <w:r>
        <w:rPr>
          <w:lang w:eastAsia="nl-NL"/>
        </w:rPr>
        <w:t xml:space="preserve">100 Gbps </w:t>
      </w:r>
      <w:r>
        <w:rPr>
          <w:rFonts w:eastAsia="Yu Mincho"/>
        </w:rPr>
        <w:t>range</w:t>
      </w:r>
      <w:r>
        <w:rPr>
          <w:lang w:eastAsia="nl-NL"/>
        </w:rPr>
        <w:t xml:space="preserve">. As the computational performance of the chipset on UE improves over the years, </w:t>
      </w:r>
      <w:r>
        <w:rPr>
          <w:rFonts w:hint="eastAsia" w:eastAsia="等线"/>
          <w:lang w:eastAsia="zh-CN"/>
        </w:rPr>
        <w:t xml:space="preserve">and the exploration of distributed computing technologies, </w:t>
      </w:r>
      <w:r>
        <w:rPr>
          <w:lang w:eastAsia="nl-NL"/>
        </w:rPr>
        <w:t>the possibilities of the existing algorithms achieving the required performance also improves. Considering the amount of data which needs to be encrypted and integrity protected, having a faster algorithm will improve overall efficiency.</w:t>
      </w:r>
    </w:p>
    <w:p w14:paraId="481E7B0E">
      <w:pPr>
        <w:rPr>
          <w:lang w:eastAsia="zh-CN"/>
        </w:rPr>
      </w:pPr>
      <w:r>
        <w:rPr>
          <w:rFonts w:hint="eastAsia"/>
          <w:lang w:eastAsia="zh-CN"/>
        </w:rPr>
        <w:t xml:space="preserve">On the other hand, the captured and transmitted data for the holograms contains a significant </w:t>
      </w:r>
      <w:r>
        <w:rPr>
          <w:lang w:eastAsia="zh-CN"/>
        </w:rPr>
        <w:t>amount</w:t>
      </w:r>
      <w:r>
        <w:rPr>
          <w:rFonts w:hint="eastAsia"/>
          <w:lang w:eastAsia="zh-CN"/>
        </w:rPr>
        <w:t xml:space="preserve"> of personal </w:t>
      </w:r>
      <w:r>
        <w:rPr>
          <w:lang w:eastAsia="zh-CN"/>
        </w:rPr>
        <w:t>biometric</w:t>
      </w:r>
      <w:r>
        <w:rPr>
          <w:rFonts w:hint="eastAsia"/>
          <w:lang w:eastAsia="zh-CN"/>
        </w:rPr>
        <w:t xml:space="preserve"> information such as facial features, voiceprints, which need proper privacy protection to ensure the compliance to </w:t>
      </w:r>
      <w:r>
        <w:rPr>
          <w:lang w:eastAsia="zh-CN"/>
        </w:rPr>
        <w:t>regulatory</w:t>
      </w:r>
      <w:r>
        <w:rPr>
          <w:rFonts w:hint="eastAsia"/>
          <w:lang w:eastAsia="zh-CN"/>
        </w:rPr>
        <w:t xml:space="preserve"> requirements.</w:t>
      </w:r>
    </w:p>
    <w:p w14:paraId="6A4ACDC6">
      <w:pPr>
        <w:rPr>
          <w:rFonts w:eastAsia="Yu Mincho"/>
          <w:b/>
          <w:bCs/>
          <w:u w:val="single"/>
        </w:rPr>
      </w:pPr>
      <w:r>
        <w:rPr>
          <w:b/>
          <w:bCs/>
          <w:u w:val="single"/>
          <w:lang w:eastAsia="nl-NL"/>
        </w:rPr>
        <w:t>Sustainability impact analysis:</w:t>
      </w:r>
    </w:p>
    <w:p w14:paraId="3F0462D2">
      <w:pPr>
        <w:rPr>
          <w:rFonts w:eastAsia="Yu Mincho"/>
        </w:rPr>
      </w:pPr>
      <w:r>
        <w:rPr>
          <w:lang w:eastAsia="nl-NL"/>
        </w:rPr>
        <w:t>Economic Growth: Holographic communication cannot be achieved without technological advancements in many areas including capturing devices, displays and communications. Once holographic communication is achieved, we can expect a new type of collaborations in many industries, which can lead to further economic growth.</w:t>
      </w:r>
    </w:p>
    <w:p w14:paraId="504BFAC3">
      <w:pPr>
        <w:rPr>
          <w:rFonts w:eastAsia="Yu Mincho"/>
        </w:rPr>
      </w:pPr>
      <w:r>
        <w:rPr>
          <w:rFonts w:eastAsia="宋体"/>
          <w:lang w:eastAsia="nl-NL"/>
        </w:rPr>
        <w:t xml:space="preserve">Emissions: Reduction of emissions </w:t>
      </w:r>
      <w:r>
        <w:rPr>
          <w:rFonts w:hint="eastAsia" w:eastAsia="Yu Mincho"/>
        </w:rPr>
        <w:t xml:space="preserve">will be expected </w:t>
      </w:r>
      <w:r>
        <w:rPr>
          <w:rFonts w:eastAsia="宋体"/>
          <w:lang w:eastAsia="nl-NL"/>
        </w:rPr>
        <w:t xml:space="preserve">by </w:t>
      </w:r>
      <w:r>
        <w:rPr>
          <w:lang w:eastAsia="nl-NL"/>
        </w:rPr>
        <w:t>reduc</w:t>
      </w:r>
      <w:r>
        <w:rPr>
          <w:rFonts w:hint="eastAsia" w:eastAsia="Yu Mincho"/>
        </w:rPr>
        <w:t>ing</w:t>
      </w:r>
      <w:r>
        <w:rPr>
          <w:lang w:eastAsia="nl-NL"/>
        </w:rPr>
        <w:t xml:space="preserve"> physical travel.</w:t>
      </w:r>
    </w:p>
    <w:p w14:paraId="3439A56F">
      <w:pPr>
        <w:rPr>
          <w:rFonts w:eastAsia="Yu Mincho"/>
        </w:rPr>
      </w:pPr>
      <w:r>
        <w:rPr>
          <w:lang w:eastAsia="nl-NL"/>
        </w:rPr>
        <w:t xml:space="preserve">Inclusion: </w:t>
      </w:r>
      <w:r>
        <w:rPr>
          <w:rFonts w:hint="eastAsia" w:eastAsia="Yu Mincho"/>
        </w:rPr>
        <w:t>Holographic communication</w:t>
      </w:r>
      <w:r>
        <w:rPr>
          <w:lang w:eastAsia="nl-NL"/>
        </w:rPr>
        <w:t xml:space="preserve"> </w:t>
      </w:r>
      <w:r>
        <w:rPr>
          <w:rFonts w:hint="eastAsia" w:eastAsia="Yu Mincho"/>
        </w:rPr>
        <w:t xml:space="preserve">can realise closer interaction among parties more frequently than ever without traveling. </w:t>
      </w:r>
      <w:r>
        <w:rPr>
          <w:rFonts w:eastAsia="Yu Mincho"/>
        </w:rPr>
        <w:t>I</w:t>
      </w:r>
      <w:r>
        <w:rPr>
          <w:rFonts w:hint="eastAsia" w:eastAsia="Yu Mincho"/>
        </w:rPr>
        <w:t>t also brings an opportunity for those who are unable to travel to explorer a remote location as if they are actually in that location.</w:t>
      </w:r>
    </w:p>
    <w:p w14:paraId="47EE6D33">
      <w:pPr>
        <w:pStyle w:val="5"/>
        <w:rPr>
          <w:lang w:eastAsia="nl-NL"/>
        </w:rPr>
      </w:pPr>
      <w:bookmarkStart w:id="33" w:name="_Toc208486209"/>
      <w:r>
        <w:rPr>
          <w:lang w:eastAsia="nl-NL"/>
        </w:rPr>
        <w:t>9.</w:t>
      </w:r>
      <w:r>
        <w:t>8</w:t>
      </w:r>
      <w:r>
        <w:rPr>
          <w:lang w:eastAsia="nl-NL"/>
        </w:rPr>
        <w:t>.2</w:t>
      </w:r>
      <w:r>
        <w:rPr>
          <w:lang w:eastAsia="nl-NL"/>
        </w:rPr>
        <w:tab/>
      </w:r>
      <w:r>
        <w:rPr>
          <w:lang w:eastAsia="nl-NL"/>
        </w:rPr>
        <w:t>Pre-conditions</w:t>
      </w:r>
      <w:bookmarkEnd w:id="30"/>
      <w:bookmarkEnd w:id="31"/>
      <w:bookmarkEnd w:id="33"/>
    </w:p>
    <w:p w14:paraId="457B3A02">
      <w:pPr>
        <w:rPr>
          <w:rFonts w:eastAsia="等线"/>
          <w:lang w:eastAsia="zh-CN"/>
        </w:rPr>
      </w:pPr>
      <w:r>
        <w:rPr>
          <w:rFonts w:eastAsia="Yu Mincho"/>
        </w:rPr>
        <w:t>A</w:t>
      </w:r>
      <w:r>
        <w:rPr>
          <w:lang w:eastAsia="nl-NL"/>
        </w:rPr>
        <w:t xml:space="preserve"> p</w:t>
      </w:r>
      <w:r>
        <w:rPr>
          <w:rFonts w:eastAsia="Yu Mincho"/>
        </w:rPr>
        <w:t>atient</w:t>
      </w:r>
      <w:r>
        <w:rPr>
          <w:lang w:eastAsia="nl-NL"/>
        </w:rPr>
        <w:t xml:space="preserve"> </w:t>
      </w:r>
      <w:r>
        <w:rPr>
          <w:rFonts w:hint="eastAsia" w:eastAsia="Yu Mincho"/>
        </w:rPr>
        <w:t xml:space="preserve">Alice </w:t>
      </w:r>
      <w:r>
        <w:rPr>
          <w:lang w:eastAsia="nl-NL"/>
        </w:rPr>
        <w:t xml:space="preserve">is in the house, while </w:t>
      </w:r>
      <w:r>
        <w:rPr>
          <w:rFonts w:hint="eastAsia" w:eastAsia="等线"/>
          <w:lang w:eastAsia="zh-CN"/>
        </w:rPr>
        <w:t>the</w:t>
      </w:r>
      <w:r>
        <w:rPr>
          <w:lang w:eastAsia="nl-NL"/>
        </w:rPr>
        <w:t xml:space="preserve"> </w:t>
      </w:r>
      <w:r>
        <w:rPr>
          <w:rFonts w:eastAsia="Yu Mincho"/>
        </w:rPr>
        <w:t xml:space="preserve">practitioner </w:t>
      </w:r>
      <w:r>
        <w:rPr>
          <w:rFonts w:hint="eastAsia" w:eastAsia="Yu Mincho"/>
        </w:rPr>
        <w:t xml:space="preserve">Bob </w:t>
      </w:r>
      <w:r>
        <w:rPr>
          <w:lang w:eastAsia="nl-NL"/>
        </w:rPr>
        <w:t xml:space="preserve">is </w:t>
      </w:r>
      <w:r>
        <w:rPr>
          <w:rFonts w:eastAsia="Yu Mincho"/>
        </w:rPr>
        <w:t>at Clinic</w:t>
      </w:r>
      <w:r>
        <w:rPr>
          <w:rFonts w:hint="eastAsia" w:eastAsia="等线"/>
          <w:lang w:eastAsia="zh-CN"/>
        </w:rPr>
        <w:t xml:space="preserve"> A and the </w:t>
      </w:r>
      <w:r>
        <w:rPr>
          <w:rFonts w:eastAsia="Yu Mincho"/>
        </w:rPr>
        <w:t>practitioner</w:t>
      </w:r>
      <w:r>
        <w:rPr>
          <w:rFonts w:hint="eastAsia" w:eastAsia="等线"/>
          <w:lang w:eastAsia="zh-CN"/>
        </w:rPr>
        <w:t xml:space="preserve"> Tom is at the </w:t>
      </w:r>
      <w:r>
        <w:rPr>
          <w:rFonts w:eastAsia="等线"/>
          <w:lang w:eastAsia="zh-CN"/>
        </w:rPr>
        <w:t>H</w:t>
      </w:r>
      <w:r>
        <w:rPr>
          <w:rFonts w:hint="eastAsia" w:eastAsia="等线"/>
          <w:lang w:eastAsia="zh-CN"/>
        </w:rPr>
        <w:t>ospital B.</w:t>
      </w:r>
    </w:p>
    <w:p w14:paraId="3E8FEC00">
      <w:pPr>
        <w:rPr>
          <w:lang w:eastAsia="nl-NL"/>
        </w:rPr>
      </w:pPr>
      <w:r>
        <w:rPr>
          <w:rFonts w:hint="eastAsia" w:eastAsia="等线"/>
          <w:lang w:eastAsia="zh-CN"/>
        </w:rPr>
        <w:t>The</w:t>
      </w:r>
      <w:r>
        <w:rPr>
          <w:lang w:eastAsia="nl-NL"/>
        </w:rPr>
        <w:t xml:space="preserve"> house</w:t>
      </w:r>
      <w:r>
        <w:rPr>
          <w:rFonts w:hint="eastAsia" w:eastAsia="等线"/>
          <w:lang w:eastAsia="zh-CN"/>
        </w:rPr>
        <w:t xml:space="preserve">, </w:t>
      </w:r>
      <w:r>
        <w:rPr>
          <w:lang w:eastAsia="nl-NL"/>
        </w:rPr>
        <w:t>clinic</w:t>
      </w:r>
      <w:r>
        <w:rPr>
          <w:rFonts w:hint="eastAsia" w:eastAsia="等线"/>
          <w:lang w:eastAsia="zh-CN"/>
        </w:rPr>
        <w:t xml:space="preserve"> and hospital</w:t>
      </w:r>
      <w:r>
        <w:rPr>
          <w:lang w:eastAsia="nl-NL"/>
        </w:rPr>
        <w:t xml:space="preserve"> are equipped with </w:t>
      </w:r>
      <w:r>
        <w:rPr>
          <w:rFonts w:hint="eastAsia"/>
          <w:lang w:eastAsia="zh-CN"/>
        </w:rPr>
        <w:t>dedicated sensory system</w:t>
      </w:r>
      <w:r>
        <w:rPr>
          <w:lang w:eastAsia="zh-CN"/>
        </w:rPr>
        <w:t>s</w:t>
      </w:r>
      <w:r>
        <w:rPr>
          <w:rFonts w:hint="eastAsia"/>
          <w:lang w:eastAsia="zh-CN"/>
        </w:rPr>
        <w:t xml:space="preserve"> (including </w:t>
      </w:r>
      <w:r>
        <w:rPr>
          <w:lang w:eastAsia="nl-NL"/>
        </w:rPr>
        <w:t xml:space="preserve">multiple cameras, </w:t>
      </w:r>
      <w:r>
        <w:rPr>
          <w:rFonts w:hint="eastAsia"/>
          <w:lang w:eastAsia="zh-CN"/>
        </w:rPr>
        <w:t>microphones and other sensors),</w:t>
      </w:r>
      <w:r>
        <w:rPr>
          <w:lang w:eastAsia="zh-CN"/>
        </w:rPr>
        <w:t xml:space="preserve"> </w:t>
      </w:r>
      <w:r>
        <w:rPr>
          <w:lang w:eastAsia="nl-NL"/>
        </w:rPr>
        <w:t>holographic display device and a mobile communication device</w:t>
      </w:r>
      <w:r>
        <w:rPr>
          <w:rFonts w:hint="eastAsia" w:eastAsia="等线"/>
          <w:lang w:eastAsia="zh-CN"/>
        </w:rPr>
        <w:t xml:space="preserve">, while the practitioners additionally have XR devices to capture the pose and </w:t>
      </w:r>
      <w:r>
        <w:rPr>
          <w:rFonts w:eastAsia="等线"/>
          <w:lang w:eastAsia="zh-CN"/>
        </w:rPr>
        <w:t>gesture</w:t>
      </w:r>
      <w:r>
        <w:rPr>
          <w:rFonts w:hint="eastAsia" w:eastAsia="等线"/>
          <w:lang w:eastAsia="zh-CN"/>
        </w:rPr>
        <w:t>, and haptic information</w:t>
      </w:r>
      <w:r>
        <w:rPr>
          <w:lang w:eastAsia="nl-NL"/>
        </w:rPr>
        <w:t xml:space="preserve">. </w:t>
      </w:r>
    </w:p>
    <w:p w14:paraId="6AABDFF1">
      <w:pPr>
        <w:rPr>
          <w:rFonts w:eastAsia="等线"/>
          <w:lang w:eastAsia="zh-CN"/>
        </w:rPr>
      </w:pPr>
      <w:r>
        <w:rPr>
          <w:rFonts w:hint="eastAsia" w:eastAsia="等线"/>
          <w:lang w:eastAsia="zh-CN"/>
        </w:rPr>
        <w:t>The operator managed edge/</w:t>
      </w:r>
      <w:r>
        <w:rPr>
          <w:lang w:eastAsia="nl-NL"/>
        </w:rPr>
        <w:t>cloud-based application server</w:t>
      </w:r>
      <w:r>
        <w:rPr>
          <w:rFonts w:hint="eastAsia" w:eastAsia="等线"/>
          <w:lang w:eastAsia="zh-CN"/>
        </w:rPr>
        <w:t>s can execute</w:t>
      </w:r>
      <w:r>
        <w:rPr>
          <w:lang w:eastAsia="nl-NL"/>
        </w:rPr>
        <w:t xml:space="preserve"> </w:t>
      </w:r>
      <w:r>
        <w:rPr>
          <w:rFonts w:hint="eastAsia" w:eastAsia="等线"/>
          <w:lang w:eastAsia="zh-CN"/>
        </w:rPr>
        <w:t xml:space="preserve">avatar generation, </w:t>
      </w:r>
      <w:r>
        <w:rPr>
          <w:lang w:eastAsia="nl-NL"/>
        </w:rPr>
        <w:t>hologram computation</w:t>
      </w:r>
      <w:r>
        <w:rPr>
          <w:rFonts w:hint="eastAsia" w:eastAsia="等线"/>
          <w:lang w:eastAsia="zh-CN"/>
        </w:rPr>
        <w:t xml:space="preserve"> and rendering</w:t>
      </w:r>
      <w:r>
        <w:rPr>
          <w:lang w:eastAsia="nl-NL"/>
        </w:rPr>
        <w:t>.</w:t>
      </w:r>
    </w:p>
    <w:p w14:paraId="654374A9">
      <w:pPr>
        <w:rPr>
          <w:lang w:eastAsia="nl-NL"/>
        </w:rPr>
      </w:pPr>
      <w:r>
        <w:rPr>
          <w:lang w:eastAsia="nl-NL"/>
        </w:rPr>
        <w:t>The mobile network and communication devices support</w:t>
      </w:r>
      <w:del w:id="0" w:author="Qing Wan" w:date="2025-10-21T10:36:00Z">
        <w:r>
          <w:rPr>
            <w:lang w:eastAsia="nl-NL"/>
          </w:rPr>
          <w:delText>s</w:delText>
        </w:r>
      </w:del>
      <w:r>
        <w:rPr>
          <w:lang w:eastAsia="nl-NL"/>
        </w:rPr>
        <w:t xml:space="preserve"> 6G.</w:t>
      </w:r>
    </w:p>
    <w:p w14:paraId="2D1CE5A0">
      <w:pPr>
        <w:pStyle w:val="5"/>
        <w:rPr>
          <w:rFonts w:eastAsia="等线"/>
        </w:rPr>
      </w:pPr>
      <w:bookmarkStart w:id="34" w:name="_Toc27760564"/>
      <w:bookmarkStart w:id="35" w:name="_Toc208486210"/>
      <w:bookmarkStart w:id="36" w:name="_Toc48052899"/>
      <w:r>
        <w:t>9.8.3</w:t>
      </w:r>
      <w:r>
        <w:tab/>
      </w:r>
      <w:r>
        <w:t>Service Flows</w:t>
      </w:r>
      <w:bookmarkEnd w:id="34"/>
      <w:bookmarkEnd w:id="35"/>
      <w:bookmarkEnd w:id="36"/>
    </w:p>
    <w:p w14:paraId="50F47318">
      <w:pPr>
        <w:rPr>
          <w:rFonts w:eastAsia="等线"/>
          <w:b/>
          <w:lang w:eastAsia="zh-CN"/>
        </w:rPr>
      </w:pPr>
      <w:r>
        <w:rPr>
          <w:rFonts w:hint="eastAsia" w:eastAsia="等线"/>
          <w:b/>
          <w:lang w:eastAsia="zh-CN"/>
        </w:rPr>
        <w:t xml:space="preserve">Scenario#1 </w:t>
      </w:r>
      <w:r>
        <w:rPr>
          <w:rFonts w:eastAsia="等线"/>
          <w:b/>
          <w:lang w:eastAsia="zh-CN"/>
        </w:rPr>
        <w:t>One</w:t>
      </w:r>
      <w:r>
        <w:rPr>
          <w:rFonts w:hint="eastAsia" w:eastAsia="等线"/>
          <w:b/>
          <w:lang w:eastAsia="zh-CN"/>
        </w:rPr>
        <w:t>-to-</w:t>
      </w:r>
      <w:r>
        <w:rPr>
          <w:rFonts w:eastAsia="等线"/>
          <w:b/>
          <w:lang w:eastAsia="zh-CN"/>
        </w:rPr>
        <w:t>One</w:t>
      </w:r>
      <w:r>
        <w:rPr>
          <w:rFonts w:hint="eastAsia" w:eastAsia="等线"/>
          <w:b/>
          <w:lang w:eastAsia="zh-CN"/>
        </w:rPr>
        <w:t xml:space="preserve"> diagnostic</w:t>
      </w:r>
    </w:p>
    <w:p w14:paraId="4BB85A49">
      <w:pPr>
        <w:pStyle w:val="113"/>
        <w:numPr>
          <w:ilvl w:val="0"/>
          <w:numId w:val="15"/>
        </w:numPr>
        <w:overflowPunct w:val="0"/>
        <w:autoSpaceDE w:val="0"/>
        <w:autoSpaceDN w:val="0"/>
        <w:adjustRightInd w:val="0"/>
        <w:textAlignment w:val="baseline"/>
        <w:rPr>
          <w:lang w:eastAsia="nl-NL"/>
        </w:rPr>
      </w:pPr>
      <w:r>
        <w:rPr>
          <w:rFonts w:hint="eastAsia" w:eastAsia="Yu Mincho"/>
        </w:rPr>
        <w:t>Alice</w:t>
      </w:r>
      <w:r>
        <w:rPr>
          <w:lang w:eastAsia="nl-NL"/>
        </w:rPr>
        <w:t xml:space="preserve"> and </w:t>
      </w:r>
      <w:r>
        <w:rPr>
          <w:rFonts w:hint="eastAsia" w:eastAsia="Yu Mincho"/>
        </w:rPr>
        <w:t>Bob</w:t>
      </w:r>
      <w:r>
        <w:rPr>
          <w:lang w:eastAsia="nl-NL"/>
        </w:rPr>
        <w:t xml:space="preserve"> start the holographic communication application on their mobile communication devices.</w:t>
      </w:r>
    </w:p>
    <w:p w14:paraId="7CB0B707">
      <w:pPr>
        <w:pStyle w:val="113"/>
        <w:numPr>
          <w:ilvl w:val="0"/>
          <w:numId w:val="15"/>
        </w:numPr>
        <w:overflowPunct w:val="0"/>
        <w:autoSpaceDE w:val="0"/>
        <w:autoSpaceDN w:val="0"/>
        <w:adjustRightInd w:val="0"/>
        <w:textAlignment w:val="baseline"/>
        <w:rPr>
          <w:lang w:eastAsia="nl-NL"/>
        </w:rPr>
      </w:pPr>
      <w:r>
        <w:rPr>
          <w:lang w:eastAsia="nl-NL"/>
        </w:rPr>
        <w:t>They enter a session ID to establish a connection between two locations.</w:t>
      </w:r>
    </w:p>
    <w:p w14:paraId="17691B08">
      <w:pPr>
        <w:pStyle w:val="113"/>
        <w:numPr>
          <w:ilvl w:val="0"/>
          <w:numId w:val="15"/>
        </w:numPr>
        <w:overflowPunct w:val="0"/>
        <w:autoSpaceDE w:val="0"/>
        <w:autoSpaceDN w:val="0"/>
        <w:adjustRightInd w:val="0"/>
        <w:textAlignment w:val="baseline"/>
        <w:rPr>
          <w:lang w:eastAsia="nl-NL"/>
        </w:rPr>
      </w:pPr>
      <w:r>
        <w:rPr>
          <w:lang w:eastAsia="nl-NL"/>
        </w:rPr>
        <w:t>They connect their displays to mobile devices to start receiving/sending the holographic data.</w:t>
      </w:r>
    </w:p>
    <w:bookmarkEnd w:id="18"/>
    <w:bookmarkEnd w:id="19"/>
    <w:p w14:paraId="0F43AB7B">
      <w:pPr>
        <w:pStyle w:val="113"/>
        <w:numPr>
          <w:ilvl w:val="0"/>
          <w:numId w:val="15"/>
        </w:numPr>
        <w:overflowPunct w:val="0"/>
        <w:autoSpaceDE w:val="0"/>
        <w:autoSpaceDN w:val="0"/>
        <w:adjustRightInd w:val="0"/>
        <w:rPr>
          <w:lang w:eastAsia="nl-NL"/>
        </w:rPr>
      </w:pPr>
      <w:r>
        <w:rPr>
          <w:lang w:eastAsia="zh-CN"/>
        </w:rPr>
        <w:t>The sensory system</w:t>
      </w:r>
      <w:r>
        <w:rPr>
          <w:lang w:eastAsia="nl-NL"/>
        </w:rPr>
        <w:t xml:space="preserve"> in </w:t>
      </w:r>
      <w:r>
        <w:rPr>
          <w:rFonts w:eastAsia="Yu Mincho"/>
        </w:rPr>
        <w:t>Alice</w:t>
      </w:r>
      <w:r>
        <w:rPr>
          <w:lang w:eastAsia="nl-NL"/>
        </w:rPr>
        <w:t xml:space="preserve">’s house captures </w:t>
      </w:r>
      <w:r>
        <w:rPr>
          <w:rFonts w:eastAsia="Yu Mincho"/>
        </w:rPr>
        <w:t>her</w:t>
      </w:r>
      <w:r>
        <w:rPr>
          <w:lang w:eastAsia="nl-NL"/>
        </w:rPr>
        <w:t xml:space="preserve"> image and status</w:t>
      </w:r>
      <w:ins w:id="1" w:author="Qing Wan" w:date="2025-10-20T09:55:00Z">
        <w:r>
          <w:rPr>
            <w:rFonts w:hint="eastAsia"/>
            <w:lang w:eastAsia="zh-CN"/>
          </w:rPr>
          <w:t>, process the media data with proper compression algorithms or methods adapted to the network conditions,</w:t>
        </w:r>
      </w:ins>
      <w:r>
        <w:rPr>
          <w:lang w:eastAsia="nl-NL"/>
        </w:rPr>
        <w:t xml:space="preserve"> and then send</w:t>
      </w:r>
      <w:ins w:id="2" w:author="Qing Wan" w:date="2025-10-20T09:55:00Z">
        <w:r>
          <w:rPr>
            <w:rFonts w:hint="eastAsia"/>
            <w:lang w:eastAsia="zh-CN"/>
          </w:rPr>
          <w:t>s</w:t>
        </w:r>
      </w:ins>
      <w:r>
        <w:rPr>
          <w:lang w:eastAsia="nl-NL"/>
        </w:rPr>
        <w:t xml:space="preserve"> them to the cloud-based </w:t>
      </w:r>
      <w:r>
        <w:rPr>
          <w:rFonts w:hint="eastAsia"/>
          <w:lang w:eastAsia="zh-CN"/>
        </w:rPr>
        <w:t>AS</w:t>
      </w:r>
      <w:r>
        <w:rPr>
          <w:lang w:eastAsia="nl-NL"/>
        </w:rPr>
        <w:t xml:space="preserve"> via the mobile device for processing and rendering.</w:t>
      </w:r>
    </w:p>
    <w:p w14:paraId="2048C56B">
      <w:pPr>
        <w:pStyle w:val="113"/>
        <w:numPr>
          <w:ilvl w:val="0"/>
          <w:numId w:val="15"/>
        </w:numPr>
        <w:overflowPunct w:val="0"/>
        <w:autoSpaceDE w:val="0"/>
        <w:autoSpaceDN w:val="0"/>
        <w:adjustRightInd w:val="0"/>
        <w:rPr>
          <w:lang w:eastAsia="nl-NL"/>
        </w:rPr>
      </w:pPr>
      <w:r>
        <w:rPr>
          <w:lang w:eastAsia="nl-NL"/>
        </w:rPr>
        <w:t xml:space="preserve">The </w:t>
      </w:r>
      <w:r>
        <w:rPr>
          <w:rFonts w:hint="eastAsia"/>
          <w:lang w:eastAsia="zh-CN"/>
        </w:rPr>
        <w:t>AS</w:t>
      </w:r>
      <w:r>
        <w:rPr>
          <w:lang w:eastAsia="nl-NL"/>
        </w:rPr>
        <w:t xml:space="preserve"> generates </w:t>
      </w:r>
      <w:r>
        <w:rPr>
          <w:rFonts w:eastAsia="Yu Mincho"/>
        </w:rPr>
        <w:t xml:space="preserve">Alice’s </w:t>
      </w:r>
      <w:r>
        <w:rPr>
          <w:lang w:eastAsia="nl-NL"/>
        </w:rPr>
        <w:t xml:space="preserve">hologram data based on the received </w:t>
      </w:r>
      <w:r>
        <w:rPr>
          <w:lang w:eastAsia="zh-CN"/>
        </w:rPr>
        <w:t>multiple</w:t>
      </w:r>
      <w:r>
        <w:rPr>
          <w:lang w:eastAsia="nl-NL"/>
        </w:rPr>
        <w:t xml:space="preserve"> data streams </w:t>
      </w:r>
      <w:r>
        <w:rPr>
          <w:lang w:eastAsia="zh-CN"/>
        </w:rPr>
        <w:t>with individual modal media such as audio, video, haptic information, etc.</w:t>
      </w:r>
      <w:r>
        <w:rPr>
          <w:lang w:eastAsia="nl-NL"/>
        </w:rPr>
        <w:t xml:space="preserve"> and sends it to the mobile device in the clinic.</w:t>
      </w:r>
    </w:p>
    <w:p w14:paraId="04B8706B">
      <w:pPr>
        <w:pStyle w:val="113"/>
        <w:numPr>
          <w:ilvl w:val="0"/>
          <w:numId w:val="15"/>
        </w:numPr>
        <w:overflowPunct w:val="0"/>
        <w:autoSpaceDE w:val="0"/>
        <w:autoSpaceDN w:val="0"/>
        <w:adjustRightInd w:val="0"/>
        <w:rPr>
          <w:lang w:eastAsia="nl-NL"/>
        </w:rPr>
      </w:pPr>
      <w:r>
        <w:rPr>
          <w:lang w:eastAsia="nl-NL"/>
        </w:rPr>
        <w:t xml:space="preserve">Upon receiving the hologram data, the display </w:t>
      </w:r>
      <w:r>
        <w:rPr>
          <w:lang w:eastAsia="zh-CN"/>
        </w:rPr>
        <w:t xml:space="preserve">can project Alice’s 3D image </w:t>
      </w:r>
      <w:r>
        <w:rPr>
          <w:lang w:eastAsia="nl-NL"/>
        </w:rPr>
        <w:t>in the clinic.</w:t>
      </w:r>
    </w:p>
    <w:p w14:paraId="09C5C42A">
      <w:pPr>
        <w:pStyle w:val="113"/>
        <w:numPr>
          <w:ilvl w:val="0"/>
          <w:numId w:val="15"/>
        </w:numPr>
        <w:overflowPunct w:val="0"/>
        <w:autoSpaceDE w:val="0"/>
        <w:autoSpaceDN w:val="0"/>
        <w:adjustRightInd w:val="0"/>
        <w:rPr>
          <w:lang w:eastAsia="nl-NL"/>
        </w:rPr>
      </w:pPr>
      <w:r>
        <w:rPr>
          <w:rFonts w:eastAsia="Yu Mincho"/>
        </w:rPr>
        <w:t>Bob</w:t>
      </w:r>
      <w:r>
        <w:rPr>
          <w:lang w:eastAsia="nl-NL"/>
        </w:rPr>
        <w:t xml:space="preserve"> </w:t>
      </w:r>
      <w:r>
        <w:rPr>
          <w:lang w:eastAsia="zh-CN"/>
        </w:rPr>
        <w:t>with XR device</w:t>
      </w:r>
      <w:r>
        <w:rPr>
          <w:lang w:eastAsia="nl-NL"/>
        </w:rPr>
        <w:t xml:space="preserve"> can examine </w:t>
      </w:r>
      <w:r>
        <w:rPr>
          <w:rFonts w:eastAsia="Yu Mincho"/>
        </w:rPr>
        <w:t>Alice’s</w:t>
      </w:r>
      <w:r>
        <w:rPr>
          <w:lang w:eastAsia="nl-NL"/>
        </w:rPr>
        <w:t xml:space="preserve"> status as if </w:t>
      </w:r>
      <w:r>
        <w:rPr>
          <w:rFonts w:eastAsia="Yu Mincho"/>
        </w:rPr>
        <w:t>Alice</w:t>
      </w:r>
      <w:r>
        <w:rPr>
          <w:lang w:eastAsia="nl-NL"/>
        </w:rPr>
        <w:t xml:space="preserve"> is in the clinic.</w:t>
      </w:r>
    </w:p>
    <w:p w14:paraId="31164BEF">
      <w:pPr>
        <w:pStyle w:val="113"/>
        <w:numPr>
          <w:ilvl w:val="0"/>
          <w:numId w:val="15"/>
        </w:numPr>
        <w:overflowPunct w:val="0"/>
        <w:autoSpaceDE w:val="0"/>
        <w:autoSpaceDN w:val="0"/>
        <w:adjustRightInd w:val="0"/>
        <w:rPr>
          <w:lang w:eastAsia="nl-NL"/>
        </w:rPr>
      </w:pPr>
      <w:r>
        <w:rPr>
          <w:lang w:eastAsia="nl-NL"/>
        </w:rPr>
        <w:t xml:space="preserve">Similarly, </w:t>
      </w:r>
      <w:r>
        <w:rPr>
          <w:rFonts w:eastAsia="Yu Mincho"/>
        </w:rPr>
        <w:t>Bob’s</w:t>
      </w:r>
      <w:r>
        <w:rPr>
          <w:lang w:eastAsia="nl-NL"/>
        </w:rPr>
        <w:t xml:space="preserve"> hologram data </w:t>
      </w:r>
      <w:r>
        <w:rPr>
          <w:lang w:eastAsia="zh-CN"/>
        </w:rPr>
        <w:t xml:space="preserve">including associated gesture and pose </w:t>
      </w:r>
      <w:r>
        <w:rPr>
          <w:lang w:eastAsia="nl-NL"/>
        </w:rPr>
        <w:t xml:space="preserve">is sent to the communication device in </w:t>
      </w:r>
      <w:r>
        <w:rPr>
          <w:rFonts w:eastAsia="Yu Mincho"/>
        </w:rPr>
        <w:t>Alice</w:t>
      </w:r>
      <w:r>
        <w:rPr>
          <w:lang w:eastAsia="nl-NL"/>
        </w:rPr>
        <w:t xml:space="preserve">’s home via the </w:t>
      </w:r>
      <w:r>
        <w:rPr>
          <w:rFonts w:hint="eastAsia"/>
          <w:lang w:eastAsia="zh-CN"/>
        </w:rPr>
        <w:t>AS</w:t>
      </w:r>
      <w:r>
        <w:rPr>
          <w:lang w:eastAsia="nl-NL"/>
        </w:rPr>
        <w:t xml:space="preserve"> and displayed</w:t>
      </w:r>
      <w:r>
        <w:rPr>
          <w:lang w:eastAsia="zh-CN"/>
        </w:rPr>
        <w:t xml:space="preserve"> in naked eyes</w:t>
      </w:r>
      <w:r>
        <w:rPr>
          <w:lang w:eastAsia="nl-NL"/>
        </w:rPr>
        <w:t>.</w:t>
      </w:r>
    </w:p>
    <w:p w14:paraId="3578F3E7">
      <w:pPr>
        <w:pStyle w:val="113"/>
        <w:numPr>
          <w:ilvl w:val="0"/>
          <w:numId w:val="15"/>
        </w:numPr>
        <w:overflowPunct w:val="0"/>
        <w:autoSpaceDE w:val="0"/>
        <w:autoSpaceDN w:val="0"/>
        <w:adjustRightInd w:val="0"/>
        <w:rPr>
          <w:lang w:eastAsia="nl-NL"/>
        </w:rPr>
      </w:pPr>
      <w:r>
        <w:rPr>
          <w:rFonts w:eastAsia="Yu Mincho"/>
        </w:rPr>
        <w:t>Alice</w:t>
      </w:r>
      <w:r>
        <w:rPr>
          <w:lang w:eastAsia="nl-NL"/>
        </w:rPr>
        <w:t xml:space="preserve"> can receive feedback from </w:t>
      </w:r>
      <w:r>
        <w:rPr>
          <w:rFonts w:eastAsia="Yu Mincho"/>
        </w:rPr>
        <w:t>Bob</w:t>
      </w:r>
      <w:r>
        <w:rPr>
          <w:lang w:eastAsia="nl-NL"/>
        </w:rPr>
        <w:t xml:space="preserve"> as if </w:t>
      </w:r>
      <w:r>
        <w:rPr>
          <w:rFonts w:eastAsia="Yu Mincho"/>
        </w:rPr>
        <w:t>Bob</w:t>
      </w:r>
      <w:r>
        <w:rPr>
          <w:lang w:eastAsia="nl-NL"/>
        </w:rPr>
        <w:t xml:space="preserve"> is in the house.</w:t>
      </w:r>
    </w:p>
    <w:p w14:paraId="402A7CE6">
      <w:pPr>
        <w:pStyle w:val="113"/>
        <w:numPr>
          <w:ilvl w:val="0"/>
          <w:numId w:val="15"/>
        </w:numPr>
        <w:overflowPunct w:val="0"/>
        <w:autoSpaceDE w:val="0"/>
        <w:autoSpaceDN w:val="0"/>
        <w:adjustRightInd w:val="0"/>
        <w:rPr>
          <w:lang w:eastAsia="nl-NL"/>
        </w:rPr>
      </w:pPr>
      <w:r>
        <w:rPr>
          <w:lang w:eastAsia="nl-NL"/>
        </w:rPr>
        <w:t>All data transmitted over wireless links is encrypted as well as integrity protected to ensure the security of the communication.</w:t>
      </w:r>
    </w:p>
    <w:p w14:paraId="77512A7C">
      <w:pPr>
        <w:rPr>
          <w:rFonts w:eastAsia="等线"/>
          <w:b/>
          <w:lang w:eastAsia="zh-CN"/>
        </w:rPr>
      </w:pPr>
      <w:r>
        <w:rPr>
          <w:b/>
          <w:lang w:eastAsia="nl-NL"/>
        </w:rPr>
        <w:t>Scenario#</w:t>
      </w:r>
      <w:r>
        <w:rPr>
          <w:rFonts w:eastAsia="等线"/>
          <w:b/>
          <w:lang w:eastAsia="zh-CN"/>
        </w:rPr>
        <w:t>2</w:t>
      </w:r>
      <w:r>
        <w:rPr>
          <w:b/>
          <w:lang w:eastAsia="nl-NL"/>
        </w:rPr>
        <w:t xml:space="preserve"> </w:t>
      </w:r>
      <w:r>
        <w:rPr>
          <w:rFonts w:eastAsia="等线"/>
          <w:b/>
          <w:lang w:eastAsia="zh-CN"/>
        </w:rPr>
        <w:t>Joint</w:t>
      </w:r>
      <w:r>
        <w:rPr>
          <w:b/>
          <w:lang w:eastAsia="nl-NL"/>
        </w:rPr>
        <w:t xml:space="preserve"> diagnostic</w:t>
      </w:r>
      <w:ins w:id="3" w:author="Qing Wan" w:date="2025-10-20T10:32:00Z">
        <w:r>
          <w:rPr>
            <w:rFonts w:hint="eastAsia"/>
            <w:b/>
            <w:lang w:eastAsia="zh-CN"/>
          </w:rPr>
          <w:t xml:space="preserve"> </w:t>
        </w:r>
      </w:ins>
      <w:r>
        <w:rPr>
          <w:rFonts w:eastAsia="等线"/>
          <w:b/>
          <w:lang w:eastAsia="zh-CN"/>
        </w:rPr>
        <w:t>(avatar-based)</w:t>
      </w:r>
    </w:p>
    <w:p w14:paraId="5FCC4866">
      <w:pPr>
        <w:pStyle w:val="113"/>
        <w:numPr>
          <w:ilvl w:val="0"/>
          <w:numId w:val="16"/>
        </w:numPr>
        <w:overflowPunct w:val="0"/>
        <w:autoSpaceDE w:val="0"/>
        <w:autoSpaceDN w:val="0"/>
        <w:adjustRightInd w:val="0"/>
        <w:rPr>
          <w:rFonts w:eastAsia="Yu Mincho"/>
          <w:lang w:eastAsia="ja-JP"/>
        </w:rPr>
      </w:pPr>
      <w:r>
        <w:rPr>
          <w:rFonts w:eastAsia="等线"/>
          <w:lang w:eastAsia="zh-CN"/>
        </w:rPr>
        <w:t xml:space="preserve">Alice, Bob and Tom setup a </w:t>
      </w:r>
      <w:r>
        <w:rPr>
          <w:rFonts w:eastAsia="Yu Mincho"/>
        </w:rPr>
        <w:t>holographic conference</w:t>
      </w:r>
      <w:r>
        <w:rPr>
          <w:rFonts w:eastAsia="等线"/>
          <w:lang w:eastAsia="zh-CN"/>
        </w:rPr>
        <w:t xml:space="preserve"> via the mobile communication device. For the purpose of privacy, Tom chooses to use holographic</w:t>
      </w:r>
      <w:r>
        <w:rPr>
          <w:rFonts w:eastAsia="Yu Mincho"/>
        </w:rPr>
        <w:t xml:space="preserve"> avatar</w:t>
      </w:r>
      <w:r>
        <w:rPr>
          <w:rFonts w:eastAsia="等线"/>
          <w:lang w:eastAsia="zh-CN"/>
        </w:rPr>
        <w:t xml:space="preserve"> which is generated in the network</w:t>
      </w:r>
      <w:r>
        <w:rPr>
          <w:rFonts w:eastAsia="Yu Mincho"/>
        </w:rPr>
        <w:t>.</w:t>
      </w:r>
    </w:p>
    <w:p w14:paraId="79B58650">
      <w:pPr>
        <w:pStyle w:val="113"/>
        <w:numPr>
          <w:ilvl w:val="0"/>
          <w:numId w:val="16"/>
        </w:numPr>
        <w:overflowPunct w:val="0"/>
        <w:autoSpaceDE w:val="0"/>
        <w:autoSpaceDN w:val="0"/>
        <w:adjustRightInd w:val="0"/>
        <w:rPr>
          <w:rFonts w:eastAsia="Yu Mincho"/>
        </w:rPr>
      </w:pPr>
      <w:r>
        <w:rPr>
          <w:rFonts w:eastAsia="Yu Mincho"/>
        </w:rPr>
        <w:t xml:space="preserve">When </w:t>
      </w:r>
      <w:r>
        <w:rPr>
          <w:rFonts w:eastAsia="等线"/>
          <w:lang w:eastAsia="zh-CN"/>
        </w:rPr>
        <w:t>Tom</w:t>
      </w:r>
      <w:r>
        <w:rPr>
          <w:rFonts w:eastAsia="Yu Mincho"/>
        </w:rPr>
        <w:t xml:space="preserve"> </w:t>
      </w:r>
      <w:r>
        <w:rPr>
          <w:rFonts w:eastAsia="等线"/>
          <w:lang w:eastAsia="zh-CN"/>
        </w:rPr>
        <w:t>makes an examination</w:t>
      </w:r>
      <w:r>
        <w:rPr>
          <w:rFonts w:eastAsia="Yu Mincho"/>
        </w:rPr>
        <w:t xml:space="preserve"> and talks, </w:t>
      </w:r>
      <w:r>
        <w:rPr>
          <w:rFonts w:eastAsia="等线"/>
          <w:lang w:eastAsia="zh-CN"/>
        </w:rPr>
        <w:t xml:space="preserve">the </w:t>
      </w:r>
      <w:r>
        <w:rPr>
          <w:rFonts w:eastAsia="Yu Mincho"/>
        </w:rPr>
        <w:t>multi-modal</w:t>
      </w:r>
      <w:r>
        <w:rPr>
          <w:rFonts w:eastAsia="等线"/>
          <w:lang w:eastAsia="zh-CN"/>
        </w:rPr>
        <w:t xml:space="preserve"> data streams captured in the hospital</w:t>
      </w:r>
      <w:ins w:id="4" w:author="Qing Wan" w:date="2025-10-20T10:33:00Z">
        <w:r>
          <w:rPr>
            <w:rFonts w:hint="eastAsia" w:eastAsia="等线"/>
            <w:lang w:eastAsia="zh-CN"/>
          </w:rPr>
          <w:t xml:space="preserve"> </w:t>
        </w:r>
      </w:ins>
      <w:ins w:id="5" w:author="Qing Wan" w:date="2025-10-20T09:56:00Z">
        <w:r>
          <w:rPr>
            <w:rFonts w:hint="eastAsia" w:eastAsia="等线"/>
            <w:lang w:eastAsia="zh-CN"/>
          </w:rPr>
          <w:t>(which may be processed adaptive to the network conditions)</w:t>
        </w:r>
      </w:ins>
      <w:r>
        <w:rPr>
          <w:rFonts w:eastAsia="等线"/>
          <w:lang w:eastAsia="zh-CN"/>
        </w:rPr>
        <w:t xml:space="preserve"> and his holographic avatar data </w:t>
      </w:r>
      <w:r>
        <w:rPr>
          <w:rFonts w:eastAsia="Yu Mincho"/>
        </w:rPr>
        <w:t>are transmitted to the selected edge servers</w:t>
      </w:r>
      <w:r>
        <w:rPr>
          <w:rFonts w:eastAsia="等线"/>
          <w:lang w:eastAsia="zh-CN"/>
        </w:rPr>
        <w:t xml:space="preserve"> of Alice and Bob</w:t>
      </w:r>
      <w:r>
        <w:rPr>
          <w:rFonts w:eastAsia="Yu Mincho"/>
        </w:rPr>
        <w:t xml:space="preserve"> </w:t>
      </w:r>
      <w:r>
        <w:rPr>
          <w:rFonts w:eastAsia="等线"/>
          <w:lang w:eastAsia="zh-CN"/>
        </w:rPr>
        <w:t>for rendering</w:t>
      </w:r>
      <w:r>
        <w:rPr>
          <w:rFonts w:eastAsia="Yu Mincho"/>
        </w:rPr>
        <w:t>, which may include the modal data</w:t>
      </w:r>
      <w:r>
        <w:rPr>
          <w:lang w:eastAsia="zh-CN"/>
        </w:rPr>
        <w:t xml:space="preserve"> </w:t>
      </w:r>
      <w:r>
        <w:rPr>
          <w:rFonts w:eastAsia="Yu Mincho"/>
        </w:rPr>
        <w:t xml:space="preserve">of </w:t>
      </w:r>
      <w:r>
        <w:rPr>
          <w:rFonts w:eastAsia="等线"/>
          <w:lang w:eastAsia="zh-CN"/>
        </w:rPr>
        <w:t>Tom</w:t>
      </w:r>
      <w:r>
        <w:rPr>
          <w:rFonts w:eastAsia="Yu Mincho"/>
        </w:rPr>
        <w:t>’s pose, gesture, motion, or facial expression, the conversational voice, and the interactive information.</w:t>
      </w:r>
      <w:r>
        <w:rPr>
          <w:lang w:eastAsia="zh-CN"/>
        </w:rPr>
        <w:t xml:space="preserve"> As the examination goes on, the ty</w:t>
      </w:r>
      <w:ins w:id="6" w:author="Qing Wan" w:date="2025-10-20T09:56:00Z">
        <w:r>
          <w:rPr>
            <w:rFonts w:hint="eastAsia"/>
            <w:lang w:eastAsia="zh-CN"/>
          </w:rPr>
          <w:t>pe</w:t>
        </w:r>
      </w:ins>
      <w:r>
        <w:rPr>
          <w:lang w:eastAsia="zh-CN"/>
        </w:rPr>
        <w:t xml:space="preserve"> of modal data may change accordingly.</w:t>
      </w:r>
    </w:p>
    <w:p w14:paraId="145BCC76">
      <w:pPr>
        <w:pStyle w:val="113"/>
        <w:numPr>
          <w:ilvl w:val="0"/>
          <w:numId w:val="16"/>
        </w:numPr>
        <w:overflowPunct w:val="0"/>
        <w:autoSpaceDE w:val="0"/>
        <w:autoSpaceDN w:val="0"/>
        <w:adjustRightInd w:val="0"/>
        <w:rPr>
          <w:rFonts w:eastAsia="Yu Mincho"/>
        </w:rPr>
      </w:pPr>
      <w:r>
        <w:rPr>
          <w:rFonts w:eastAsia="等线"/>
          <w:lang w:eastAsia="zh-CN"/>
        </w:rPr>
        <w:t xml:space="preserve">Alice’s and Bob’s mobile devices send captured hologram related </w:t>
      </w:r>
      <w:r>
        <w:rPr>
          <w:rFonts w:eastAsia="Yu Mincho"/>
        </w:rPr>
        <w:t xml:space="preserve">data </w:t>
      </w:r>
      <w:r>
        <w:rPr>
          <w:rFonts w:eastAsia="等线"/>
          <w:lang w:eastAsia="zh-CN"/>
        </w:rPr>
        <w:t>to the edge servers chosen for other participants respectively.</w:t>
      </w:r>
    </w:p>
    <w:p w14:paraId="72C90BF5">
      <w:pPr>
        <w:pStyle w:val="113"/>
        <w:numPr>
          <w:ilvl w:val="0"/>
          <w:numId w:val="16"/>
        </w:numPr>
        <w:overflowPunct w:val="0"/>
        <w:autoSpaceDE w:val="0"/>
        <w:autoSpaceDN w:val="0"/>
        <w:adjustRightInd w:val="0"/>
        <w:rPr>
          <w:rFonts w:eastAsia="Yu Mincho"/>
        </w:rPr>
      </w:pPr>
      <w:r>
        <w:rPr>
          <w:rFonts w:eastAsia="等线"/>
          <w:lang w:eastAsia="zh-CN"/>
        </w:rPr>
        <w:t>Tom’s animated holographic avatar is simultaneously generated in Alice’s and Bob’s edge server and then is converged</w:t>
      </w:r>
      <w:r>
        <w:rPr>
          <w:rFonts w:eastAsia="Yu Mincho"/>
        </w:rPr>
        <w:t xml:space="preserve"> with </w:t>
      </w:r>
      <w:r>
        <w:rPr>
          <w:rFonts w:eastAsia="等线"/>
          <w:lang w:eastAsia="zh-CN"/>
        </w:rPr>
        <w:t>hologram of Bob or Alice individually to render the whole scenario</w:t>
      </w:r>
      <w:r>
        <w:rPr>
          <w:rFonts w:eastAsia="Yu Mincho"/>
        </w:rPr>
        <w:t xml:space="preserve">. </w:t>
      </w:r>
    </w:p>
    <w:p w14:paraId="2D2B0998">
      <w:pPr>
        <w:pStyle w:val="113"/>
        <w:numPr>
          <w:ilvl w:val="0"/>
          <w:numId w:val="16"/>
        </w:numPr>
        <w:overflowPunct w:val="0"/>
        <w:autoSpaceDE w:val="0"/>
        <w:autoSpaceDN w:val="0"/>
        <w:adjustRightInd w:val="0"/>
        <w:rPr>
          <w:rFonts w:eastAsia="Yu Mincho"/>
        </w:rPr>
      </w:pPr>
      <w:r>
        <w:rPr>
          <w:rFonts w:eastAsia="Yu Mincho"/>
        </w:rPr>
        <w:t>The render</w:t>
      </w:r>
      <w:r>
        <w:rPr>
          <w:lang w:eastAsia="zh-CN"/>
        </w:rPr>
        <w:t>ed virtual conference</w:t>
      </w:r>
      <w:r>
        <w:rPr>
          <w:rFonts w:eastAsia="等线"/>
          <w:lang w:eastAsia="zh-CN"/>
        </w:rPr>
        <w:t xml:space="preserve"> is</w:t>
      </w:r>
      <w:r>
        <w:rPr>
          <w:rFonts w:eastAsia="Yu Mincho"/>
        </w:rPr>
        <w:t xml:space="preserve"> transmi</w:t>
      </w:r>
      <w:r>
        <w:rPr>
          <w:rFonts w:eastAsia="等线"/>
          <w:lang w:eastAsia="zh-CN"/>
        </w:rPr>
        <w:t>t</w:t>
      </w:r>
      <w:r>
        <w:rPr>
          <w:rFonts w:eastAsia="Yu Mincho"/>
        </w:rPr>
        <w:t>t</w:t>
      </w:r>
      <w:r>
        <w:rPr>
          <w:rFonts w:eastAsia="等线"/>
          <w:lang w:eastAsia="zh-CN"/>
        </w:rPr>
        <w:t>ed</w:t>
      </w:r>
      <w:r>
        <w:rPr>
          <w:rFonts w:eastAsia="Yu Mincho"/>
        </w:rPr>
        <w:t xml:space="preserve"> to </w:t>
      </w:r>
      <w:r>
        <w:rPr>
          <w:rFonts w:eastAsia="等线"/>
          <w:lang w:eastAsia="zh-CN"/>
        </w:rPr>
        <w:t>Alice’s and Bob’s mobile device for display</w:t>
      </w:r>
      <w:r>
        <w:rPr>
          <w:rFonts w:eastAsia="Yu Mincho"/>
        </w:rPr>
        <w:t xml:space="preserve">. </w:t>
      </w:r>
    </w:p>
    <w:p w14:paraId="01448B11">
      <w:pPr>
        <w:pStyle w:val="5"/>
        <w:rPr>
          <w:rFonts w:eastAsia="宋体"/>
        </w:rPr>
      </w:pPr>
      <w:bookmarkStart w:id="37" w:name="_Toc208486211"/>
      <w:r>
        <w:rPr>
          <w:rFonts w:eastAsia="宋体"/>
        </w:rPr>
        <w:t>9.8.4</w:t>
      </w:r>
      <w:r>
        <w:rPr>
          <w:rFonts w:eastAsia="宋体"/>
        </w:rPr>
        <w:tab/>
      </w:r>
      <w:r>
        <w:rPr>
          <w:rFonts w:eastAsia="宋体"/>
        </w:rPr>
        <w:t>Post-conditions</w:t>
      </w:r>
      <w:bookmarkEnd w:id="37"/>
    </w:p>
    <w:p w14:paraId="22EB7C26">
      <w:pPr>
        <w:rPr>
          <w:rFonts w:eastAsia="等线"/>
          <w:lang w:eastAsia="zh-CN"/>
        </w:rPr>
      </w:pPr>
      <w:r>
        <w:rPr>
          <w:rFonts w:eastAsia="Yu Mincho"/>
        </w:rPr>
        <w:t>Alice</w:t>
      </w:r>
      <w:r>
        <w:rPr>
          <w:lang w:eastAsia="nl-NL"/>
        </w:rPr>
        <w:t xml:space="preserve"> and </w:t>
      </w:r>
      <w:r>
        <w:rPr>
          <w:rFonts w:eastAsia="Yu Mincho"/>
        </w:rPr>
        <w:t>Bob</w:t>
      </w:r>
      <w:r>
        <w:rPr>
          <w:lang w:eastAsia="nl-NL"/>
        </w:rPr>
        <w:t xml:space="preserve"> can engage in real-time, bidirectional holographic communication as if they are in the same </w:t>
      </w:r>
      <w:r>
        <w:rPr>
          <w:rFonts w:eastAsia="Yu Mincho"/>
        </w:rPr>
        <w:t>room,</w:t>
      </w:r>
      <w:r>
        <w:rPr>
          <w:lang w:eastAsia="nl-NL"/>
        </w:rPr>
        <w:t xml:space="preserve"> despite </w:t>
      </w:r>
      <w:r>
        <w:rPr>
          <w:rFonts w:eastAsia="Yu Mincho"/>
        </w:rPr>
        <w:t xml:space="preserve">the </w:t>
      </w:r>
      <w:r>
        <w:rPr>
          <w:lang w:eastAsia="nl-NL"/>
        </w:rPr>
        <w:t>geographical</w:t>
      </w:r>
      <w:r>
        <w:rPr>
          <w:rFonts w:eastAsia="Yu Mincho"/>
        </w:rPr>
        <w:t xml:space="preserve"> distance</w:t>
      </w:r>
      <w:r>
        <w:rPr>
          <w:lang w:eastAsia="nl-NL"/>
        </w:rPr>
        <w:t>. This will be beneficial especially when they need close interaction during the consultation, for example rehabilitation.</w:t>
      </w:r>
    </w:p>
    <w:p w14:paraId="429746B6">
      <w:pPr>
        <w:rPr>
          <w:rFonts w:eastAsia="Yu Mincho"/>
          <w:lang w:eastAsia="nl-NL"/>
        </w:rPr>
      </w:pPr>
      <w:r>
        <w:rPr>
          <w:rFonts w:eastAsia="Yu Mincho"/>
        </w:rPr>
        <w:t xml:space="preserve">Bob and Tom can make the join diagnostics for Alice’s health as if they are in the same room. And Tom’s avatar can reflect his gesture, motion and facial expression correctly and synchronized. </w:t>
      </w:r>
    </w:p>
    <w:p w14:paraId="142C2DD3">
      <w:pPr>
        <w:pStyle w:val="5"/>
        <w:rPr>
          <w:rFonts w:eastAsia="宋体"/>
          <w:lang w:eastAsia="zh-CN"/>
        </w:rPr>
      </w:pPr>
      <w:bookmarkStart w:id="38" w:name="_Toc208486212"/>
      <w:r>
        <w:rPr>
          <w:rFonts w:eastAsia="宋体"/>
        </w:rPr>
        <w:t>9.8.5</w:t>
      </w:r>
      <w:r>
        <w:rPr>
          <w:rFonts w:eastAsia="宋体"/>
        </w:rPr>
        <w:tab/>
      </w:r>
      <w:r>
        <w:rPr>
          <w:rFonts w:eastAsia="宋体"/>
        </w:rPr>
        <w:t>Existing features partly or fully covering the use case functionality</w:t>
      </w:r>
      <w:bookmarkEnd w:id="38"/>
    </w:p>
    <w:p w14:paraId="1D0A30F8">
      <w:pPr>
        <w:rPr>
          <w:rFonts w:eastAsia="等线"/>
          <w:lang w:eastAsia="zh-CN"/>
        </w:rPr>
      </w:pPr>
      <w:r>
        <w:rPr>
          <w:lang w:eastAsia="zh-CN"/>
        </w:rPr>
        <w:t>The service requirements for avatar-based real</w:t>
      </w:r>
      <w:r>
        <w:rPr>
          <w:rFonts w:hint="eastAsia"/>
          <w:lang w:eastAsia="zh-CN"/>
        </w:rPr>
        <w:t xml:space="preserve"> </w:t>
      </w:r>
      <w:r>
        <w:rPr>
          <w:lang w:eastAsia="zh-CN"/>
        </w:rPr>
        <w:t xml:space="preserve">time communication have been </w:t>
      </w:r>
      <w:r>
        <w:rPr>
          <w:rFonts w:eastAsia="等线"/>
          <w:lang w:eastAsia="zh-CN"/>
        </w:rPr>
        <w:t>specified</w:t>
      </w:r>
      <w:r>
        <w:rPr>
          <w:lang w:eastAsia="zh-CN"/>
        </w:rPr>
        <w:t xml:space="preserve"> in </w:t>
      </w:r>
      <w:r>
        <w:rPr>
          <w:rFonts w:eastAsia="等线"/>
          <w:lang w:eastAsia="zh-CN"/>
        </w:rPr>
        <w:t xml:space="preserve">clause 5.2.2 of </w:t>
      </w:r>
      <w:r>
        <w:rPr>
          <w:lang w:eastAsia="zh-CN"/>
        </w:rPr>
        <w:t>TS 22.156</w:t>
      </w:r>
      <w:r>
        <w:rPr>
          <w:rFonts w:eastAsia="等线"/>
          <w:lang w:eastAsia="zh-CN"/>
        </w:rPr>
        <w:t xml:space="preserve"> [28]. </w:t>
      </w:r>
      <w:r>
        <w:rPr>
          <w:lang w:eastAsia="nl-NL"/>
        </w:rPr>
        <w:t>The high data rate requirements for 5G use cases are specified in clause 7.1 of TS 22.261 [14]. However, these are not requirements for 6G systems and are insufficient for reali</w:t>
      </w:r>
      <w:r>
        <w:rPr>
          <w:rFonts w:eastAsia="Yu Mincho"/>
        </w:rPr>
        <w:t>s</w:t>
      </w:r>
      <w:r>
        <w:rPr>
          <w:lang w:eastAsia="nl-NL"/>
        </w:rPr>
        <w:t>ing 6G immersive media communication that utili</w:t>
      </w:r>
      <w:r>
        <w:rPr>
          <w:rFonts w:eastAsia="Yu Mincho"/>
        </w:rPr>
        <w:t>s</w:t>
      </w:r>
      <w:r>
        <w:rPr>
          <w:lang w:eastAsia="nl-NL"/>
        </w:rPr>
        <w:t xml:space="preserve">es realistic 3D image. </w:t>
      </w:r>
    </w:p>
    <w:p w14:paraId="5F8761EC">
      <w:pPr>
        <w:pStyle w:val="5"/>
        <w:rPr>
          <w:rFonts w:eastAsia="宋体"/>
          <w:lang w:eastAsia="zh-CN"/>
        </w:rPr>
      </w:pPr>
      <w:bookmarkStart w:id="39" w:name="_Toc208486213"/>
      <w:r>
        <w:rPr>
          <w:rFonts w:eastAsia="宋体"/>
        </w:rPr>
        <w:t>9.8.6</w:t>
      </w:r>
      <w:r>
        <w:rPr>
          <w:rFonts w:eastAsia="宋体"/>
        </w:rPr>
        <w:tab/>
      </w:r>
      <w:r>
        <w:rPr>
          <w:rFonts w:eastAsia="宋体"/>
        </w:rPr>
        <w:t>Potential new requirements needed to support the use case</w:t>
      </w:r>
      <w:bookmarkEnd w:id="39"/>
    </w:p>
    <w:p w14:paraId="167C9D29">
      <w:pPr>
        <w:rPr>
          <w:rFonts w:eastAsia="等线"/>
          <w:lang w:eastAsia="zh-CN"/>
        </w:rPr>
      </w:pPr>
      <w:r>
        <w:rPr>
          <w:lang w:eastAsia="nl-NL"/>
        </w:rPr>
        <w:t>[PR</w:t>
      </w:r>
      <w:r>
        <w:rPr>
          <w:rFonts w:eastAsia="宋体"/>
          <w:lang w:eastAsia="zh-CN"/>
        </w:rPr>
        <w:t xml:space="preserve"> </w:t>
      </w:r>
      <w:r>
        <w:rPr>
          <w:lang w:eastAsia="nl-NL"/>
        </w:rPr>
        <w:t>9.</w:t>
      </w:r>
      <w:r>
        <w:rPr>
          <w:rFonts w:eastAsia="宋体"/>
          <w:lang w:eastAsia="zh-CN"/>
        </w:rPr>
        <w:t>8</w:t>
      </w:r>
      <w:r>
        <w:rPr>
          <w:lang w:eastAsia="nl-NL"/>
        </w:rPr>
        <w:t xml:space="preserve">.6-1] </w:t>
      </w:r>
      <w:r>
        <w:rPr>
          <w:rFonts w:eastAsia="Yu Mincho"/>
        </w:rPr>
        <w:t>The 6G system shall support holographic communication</w:t>
      </w:r>
      <w:r>
        <w:rPr>
          <w:lang w:eastAsia="zh-CN"/>
        </w:rPr>
        <w:t xml:space="preserve"> with the following KPIs</w:t>
      </w:r>
      <w:r>
        <w:rPr>
          <w:rFonts w:eastAsia="Yu Mincho"/>
        </w:rPr>
        <w:t xml:space="preserve">. </w:t>
      </w:r>
    </w:p>
    <w:p w14:paraId="41C14E02">
      <w:pPr>
        <w:pStyle w:val="115"/>
        <w:spacing w:after="240"/>
        <w:rPr>
          <w:rFonts w:eastAsia="Times New Roman"/>
          <w:lang w:eastAsia="zh-CN"/>
        </w:rPr>
      </w:pPr>
      <w:r>
        <w:t>Table</w:t>
      </w:r>
      <w:r>
        <w:rPr>
          <w:rFonts w:eastAsia="宋体"/>
          <w:lang w:eastAsia="zh-CN"/>
        </w:rPr>
        <w:t xml:space="preserve"> </w:t>
      </w:r>
      <w:r>
        <w:rPr>
          <w:lang w:eastAsia="zh-CN"/>
        </w:rPr>
        <w:t>9</w:t>
      </w:r>
      <w:r>
        <w:t>.</w:t>
      </w:r>
      <w:r>
        <w:rPr>
          <w:lang w:eastAsia="zh-CN"/>
        </w:rPr>
        <w:t>8</w:t>
      </w:r>
      <w:r>
        <w:t xml:space="preserve">.6-1: </w:t>
      </w:r>
      <w:r>
        <w:rPr>
          <w:lang w:eastAsia="zh-CN"/>
        </w:rPr>
        <w:t>Performance Requirements</w:t>
      </w:r>
      <w:r>
        <w:t xml:space="preserve"> for </w:t>
      </w:r>
      <w:r>
        <w:rPr>
          <w:lang w:eastAsia="zh-CN"/>
        </w:rPr>
        <w:t>Holographic Telepresence</w:t>
      </w:r>
      <w:r>
        <w:t xml:space="preserve"> </w:t>
      </w:r>
    </w:p>
    <w:tbl>
      <w:tblPr>
        <w:tblStyle w:val="89"/>
        <w:tblW w:w="47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7"/>
        <w:gridCol w:w="1157"/>
        <w:gridCol w:w="2087"/>
        <w:gridCol w:w="1162"/>
        <w:gridCol w:w="981"/>
        <w:gridCol w:w="1254"/>
        <w:gridCol w:w="1610"/>
      </w:tblGrid>
      <w:tr w14:paraId="06692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trPr>
        <w:tc>
          <w:tcPr>
            <w:tcW w:w="684" w:type="pct"/>
            <w:tcBorders>
              <w:top w:val="single" w:color="auto" w:sz="4" w:space="0"/>
              <w:left w:val="single" w:color="auto" w:sz="4" w:space="0"/>
              <w:bottom w:val="single" w:color="auto" w:sz="4" w:space="0"/>
              <w:right w:val="single" w:color="auto" w:sz="4" w:space="0"/>
            </w:tcBorders>
          </w:tcPr>
          <w:p w14:paraId="2E234F26">
            <w:pPr>
              <w:pStyle w:val="106"/>
              <w:rPr>
                <w:rFonts w:eastAsia="Times New Roman"/>
                <w:sz w:val="16"/>
                <w:szCs w:val="16"/>
                <w:lang w:eastAsia="zh-CN"/>
              </w:rPr>
            </w:pPr>
            <w:r>
              <w:rPr>
                <w:sz w:val="16"/>
                <w:szCs w:val="16"/>
                <w:lang w:eastAsia="zh-CN"/>
              </w:rPr>
              <w:t>Use Case</w:t>
            </w:r>
          </w:p>
        </w:tc>
        <w:tc>
          <w:tcPr>
            <w:tcW w:w="2305" w:type="pct"/>
            <w:gridSpan w:val="3"/>
            <w:tcBorders>
              <w:top w:val="single" w:color="auto" w:sz="4" w:space="0"/>
              <w:left w:val="single" w:color="auto" w:sz="4" w:space="0"/>
              <w:bottom w:val="single" w:color="auto" w:sz="4" w:space="0"/>
              <w:right w:val="single" w:color="auto" w:sz="4" w:space="0"/>
            </w:tcBorders>
          </w:tcPr>
          <w:p w14:paraId="1541769B">
            <w:pPr>
              <w:pStyle w:val="106"/>
              <w:rPr>
                <w:rFonts w:eastAsia="Times New Roman"/>
                <w:sz w:val="16"/>
                <w:szCs w:val="16"/>
                <w:lang w:eastAsia="ja-JP"/>
              </w:rPr>
            </w:pPr>
            <w:r>
              <w:rPr>
                <w:sz w:val="16"/>
                <w:szCs w:val="16"/>
              </w:rPr>
              <w:t>Characteristic parameter (KPI)</w:t>
            </w:r>
          </w:p>
        </w:tc>
        <w:tc>
          <w:tcPr>
            <w:tcW w:w="2011" w:type="pct"/>
            <w:gridSpan w:val="3"/>
            <w:tcBorders>
              <w:top w:val="single" w:color="auto" w:sz="4" w:space="0"/>
              <w:left w:val="single" w:color="auto" w:sz="4" w:space="0"/>
              <w:bottom w:val="single" w:color="auto" w:sz="4" w:space="0"/>
              <w:right w:val="single" w:color="auto" w:sz="4" w:space="0"/>
            </w:tcBorders>
          </w:tcPr>
          <w:p w14:paraId="336342D0">
            <w:pPr>
              <w:keepNext/>
              <w:keepLines/>
              <w:overflowPunct w:val="0"/>
              <w:autoSpaceDE w:val="0"/>
              <w:autoSpaceDN w:val="0"/>
              <w:adjustRightInd w:val="0"/>
              <w:spacing w:after="0"/>
              <w:jc w:val="center"/>
              <w:rPr>
                <w:rFonts w:ascii="Arial" w:hAnsi="Arial" w:eastAsia="Times New Roman"/>
                <w:b/>
                <w:sz w:val="16"/>
                <w:szCs w:val="16"/>
                <w:lang w:eastAsia="ja-JP"/>
              </w:rPr>
            </w:pPr>
            <w:r>
              <w:rPr>
                <w:rFonts w:ascii="Arial" w:hAnsi="Arial"/>
                <w:b/>
                <w:sz w:val="16"/>
                <w:szCs w:val="16"/>
              </w:rPr>
              <w:t>Influence quantity</w:t>
            </w:r>
          </w:p>
        </w:tc>
      </w:tr>
      <w:tr w14:paraId="518A7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684" w:type="pct"/>
            <w:tcBorders>
              <w:top w:val="single" w:color="auto" w:sz="4" w:space="0"/>
              <w:left w:val="single" w:color="auto" w:sz="4" w:space="0"/>
              <w:bottom w:val="single" w:color="auto" w:sz="4" w:space="0"/>
              <w:right w:val="single" w:color="auto" w:sz="4" w:space="0"/>
            </w:tcBorders>
          </w:tcPr>
          <w:p w14:paraId="2B810322">
            <w:pPr>
              <w:pStyle w:val="106"/>
              <w:rPr>
                <w:rFonts w:eastAsia="Times New Roman"/>
                <w:sz w:val="16"/>
                <w:szCs w:val="16"/>
                <w:lang w:eastAsia="ja-JP"/>
              </w:rPr>
            </w:pPr>
          </w:p>
        </w:tc>
        <w:tc>
          <w:tcPr>
            <w:tcW w:w="605" w:type="pct"/>
            <w:tcBorders>
              <w:top w:val="single" w:color="auto" w:sz="4" w:space="0"/>
              <w:left w:val="single" w:color="auto" w:sz="4" w:space="0"/>
              <w:bottom w:val="single" w:color="auto" w:sz="4" w:space="0"/>
              <w:right w:val="single" w:color="auto" w:sz="4" w:space="0"/>
            </w:tcBorders>
          </w:tcPr>
          <w:p w14:paraId="5593FC87">
            <w:pPr>
              <w:pStyle w:val="106"/>
              <w:rPr>
                <w:rFonts w:eastAsia="Times New Roman"/>
                <w:sz w:val="16"/>
                <w:szCs w:val="16"/>
                <w:lang w:eastAsia="ja-JP"/>
              </w:rPr>
            </w:pPr>
            <w:r>
              <w:rPr>
                <w:sz w:val="16"/>
                <w:szCs w:val="16"/>
              </w:rPr>
              <w:t>Max allowed end-to-end latency</w:t>
            </w:r>
          </w:p>
        </w:tc>
        <w:tc>
          <w:tcPr>
            <w:tcW w:w="1092" w:type="pct"/>
            <w:tcBorders>
              <w:top w:val="single" w:color="auto" w:sz="4" w:space="0"/>
              <w:left w:val="single" w:color="auto" w:sz="4" w:space="0"/>
              <w:bottom w:val="single" w:color="auto" w:sz="4" w:space="0"/>
              <w:right w:val="single" w:color="auto" w:sz="4" w:space="0"/>
            </w:tcBorders>
          </w:tcPr>
          <w:p w14:paraId="07B38388">
            <w:pPr>
              <w:pStyle w:val="106"/>
              <w:rPr>
                <w:rFonts w:eastAsia="Times New Roman"/>
                <w:sz w:val="16"/>
                <w:szCs w:val="16"/>
                <w:lang w:eastAsia="ja-JP"/>
              </w:rPr>
            </w:pPr>
            <w:r>
              <w:rPr>
                <w:sz w:val="16"/>
                <w:szCs w:val="16"/>
              </w:rPr>
              <w:t>Service bit rate: user-experienced data rate</w:t>
            </w:r>
          </w:p>
        </w:tc>
        <w:tc>
          <w:tcPr>
            <w:tcW w:w="607" w:type="pct"/>
            <w:tcBorders>
              <w:top w:val="single" w:color="auto" w:sz="4" w:space="0"/>
              <w:left w:val="single" w:color="auto" w:sz="4" w:space="0"/>
              <w:bottom w:val="single" w:color="auto" w:sz="4" w:space="0"/>
              <w:right w:val="single" w:color="auto" w:sz="4" w:space="0"/>
            </w:tcBorders>
          </w:tcPr>
          <w:p w14:paraId="57231456">
            <w:pPr>
              <w:pStyle w:val="106"/>
              <w:rPr>
                <w:rFonts w:eastAsia="Times New Roman"/>
                <w:sz w:val="16"/>
                <w:szCs w:val="16"/>
                <w:lang w:eastAsia="ja-JP"/>
              </w:rPr>
            </w:pPr>
            <w:r>
              <w:rPr>
                <w:sz w:val="16"/>
                <w:szCs w:val="16"/>
              </w:rPr>
              <w:t>Reliability</w:t>
            </w:r>
          </w:p>
        </w:tc>
        <w:tc>
          <w:tcPr>
            <w:tcW w:w="513" w:type="pct"/>
            <w:tcBorders>
              <w:top w:val="single" w:color="auto" w:sz="4" w:space="0"/>
              <w:left w:val="single" w:color="auto" w:sz="4" w:space="0"/>
              <w:bottom w:val="single" w:color="auto" w:sz="4" w:space="0"/>
              <w:right w:val="single" w:color="auto" w:sz="4" w:space="0"/>
            </w:tcBorders>
          </w:tcPr>
          <w:p w14:paraId="3C1668CD">
            <w:pPr>
              <w:pStyle w:val="106"/>
              <w:rPr>
                <w:rFonts w:eastAsia="Calibri"/>
                <w:sz w:val="16"/>
                <w:szCs w:val="16"/>
              </w:rPr>
            </w:pPr>
            <w:r>
              <w:rPr>
                <w:rFonts w:eastAsia="Calibri"/>
                <w:sz w:val="16"/>
                <w:szCs w:val="16"/>
              </w:rPr>
              <w:t># of UEs</w:t>
            </w:r>
          </w:p>
          <w:p w14:paraId="474D2A4B">
            <w:pPr>
              <w:pStyle w:val="106"/>
              <w:rPr>
                <w:rFonts w:eastAsia="Times New Roman"/>
                <w:sz w:val="16"/>
                <w:szCs w:val="16"/>
                <w:lang w:eastAsia="zh-CN"/>
              </w:rPr>
            </w:pPr>
          </w:p>
        </w:tc>
        <w:tc>
          <w:tcPr>
            <w:tcW w:w="656" w:type="pct"/>
            <w:tcBorders>
              <w:top w:val="single" w:color="auto" w:sz="4" w:space="0"/>
              <w:left w:val="single" w:color="auto" w:sz="4" w:space="0"/>
              <w:bottom w:val="single" w:color="auto" w:sz="4" w:space="0"/>
              <w:right w:val="single" w:color="auto" w:sz="4" w:space="0"/>
            </w:tcBorders>
          </w:tcPr>
          <w:p w14:paraId="577572E8">
            <w:pPr>
              <w:pStyle w:val="106"/>
              <w:rPr>
                <w:rFonts w:eastAsia="Times New Roman"/>
                <w:sz w:val="16"/>
                <w:szCs w:val="16"/>
                <w:lang w:eastAsia="ja-JP"/>
              </w:rPr>
            </w:pPr>
            <w:r>
              <w:rPr>
                <w:sz w:val="16"/>
                <w:szCs w:val="16"/>
              </w:rPr>
              <w:t>UE Speed</w:t>
            </w:r>
          </w:p>
        </w:tc>
        <w:tc>
          <w:tcPr>
            <w:tcW w:w="843" w:type="pct"/>
            <w:tcBorders>
              <w:top w:val="single" w:color="auto" w:sz="4" w:space="0"/>
              <w:left w:val="single" w:color="auto" w:sz="4" w:space="0"/>
              <w:bottom w:val="single" w:color="auto" w:sz="4" w:space="0"/>
              <w:right w:val="single" w:color="auto" w:sz="4" w:space="0"/>
            </w:tcBorders>
          </w:tcPr>
          <w:p w14:paraId="565ABA61">
            <w:pPr>
              <w:keepNext/>
              <w:keepLines/>
              <w:overflowPunct w:val="0"/>
              <w:autoSpaceDE w:val="0"/>
              <w:autoSpaceDN w:val="0"/>
              <w:adjustRightInd w:val="0"/>
              <w:spacing w:after="0"/>
              <w:jc w:val="center"/>
              <w:rPr>
                <w:rFonts w:ascii="Arial" w:hAnsi="Arial" w:eastAsia="Times New Roman"/>
                <w:b/>
                <w:sz w:val="16"/>
                <w:szCs w:val="16"/>
                <w:lang w:eastAsia="ja-JP"/>
              </w:rPr>
            </w:pPr>
            <w:r>
              <w:rPr>
                <w:rFonts w:ascii="Arial" w:hAnsi="Arial"/>
                <w:b/>
                <w:sz w:val="16"/>
                <w:szCs w:val="16"/>
              </w:rPr>
              <w:t>Service Area</w:t>
            </w:r>
          </w:p>
        </w:tc>
      </w:tr>
      <w:tr w14:paraId="522F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84" w:type="pct"/>
            <w:tcBorders>
              <w:top w:val="single" w:color="auto" w:sz="4" w:space="0"/>
              <w:left w:val="single" w:color="auto" w:sz="4" w:space="0"/>
              <w:bottom w:val="single" w:color="auto" w:sz="4" w:space="0"/>
              <w:right w:val="single" w:color="auto" w:sz="4" w:space="0"/>
            </w:tcBorders>
          </w:tcPr>
          <w:p w14:paraId="26785627">
            <w:pPr>
              <w:pStyle w:val="105"/>
              <w:rPr>
                <w:rFonts w:eastAsia="Times New Roman"/>
                <w:sz w:val="16"/>
                <w:szCs w:val="16"/>
                <w:lang w:eastAsia="zh-CN"/>
              </w:rPr>
            </w:pPr>
            <w:r>
              <w:rPr>
                <w:sz w:val="16"/>
                <w:szCs w:val="16"/>
                <w:lang w:eastAsia="zh-CN"/>
              </w:rPr>
              <w:t>H</w:t>
            </w:r>
            <w:r>
              <w:rPr>
                <w:sz w:val="16"/>
                <w:szCs w:val="16"/>
              </w:rPr>
              <w:t>olographic telepresence</w:t>
            </w:r>
            <w:r>
              <w:rPr>
                <w:sz w:val="16"/>
                <w:szCs w:val="16"/>
                <w:lang w:eastAsia="zh-CN"/>
              </w:rPr>
              <w:t xml:space="preserve"> in Healthcare</w:t>
            </w:r>
          </w:p>
        </w:tc>
        <w:tc>
          <w:tcPr>
            <w:tcW w:w="605" w:type="pct"/>
            <w:tcBorders>
              <w:top w:val="single" w:color="auto" w:sz="4" w:space="0"/>
              <w:left w:val="single" w:color="auto" w:sz="4" w:space="0"/>
              <w:bottom w:val="single" w:color="auto" w:sz="4" w:space="0"/>
              <w:right w:val="single" w:color="auto" w:sz="4" w:space="0"/>
            </w:tcBorders>
          </w:tcPr>
          <w:p w14:paraId="585AD53A">
            <w:pPr>
              <w:pStyle w:val="105"/>
              <w:jc w:val="center"/>
              <w:rPr>
                <w:rFonts w:eastAsia="Times New Roman"/>
                <w:sz w:val="16"/>
                <w:szCs w:val="16"/>
                <w:lang w:eastAsia="zh-CN"/>
              </w:rPr>
            </w:pPr>
            <w:r>
              <w:rPr>
                <w:sz w:val="16"/>
                <w:szCs w:val="16"/>
                <w:lang w:eastAsia="zh-CN"/>
              </w:rPr>
              <w:t>Presence:</w:t>
            </w:r>
          </w:p>
          <w:p w14:paraId="05D414DC">
            <w:pPr>
              <w:pStyle w:val="105"/>
              <w:jc w:val="center"/>
              <w:rPr>
                <w:sz w:val="16"/>
                <w:szCs w:val="16"/>
                <w:lang w:eastAsia="zh-CN"/>
              </w:rPr>
            </w:pPr>
            <w:r>
              <w:rPr>
                <w:sz w:val="16"/>
                <w:szCs w:val="16"/>
                <w:lang w:eastAsia="zh-CN"/>
              </w:rPr>
              <w:t>[&lt;100ms]</w:t>
            </w:r>
          </w:p>
          <w:p w14:paraId="19D7BE6D">
            <w:pPr>
              <w:pStyle w:val="105"/>
              <w:jc w:val="center"/>
              <w:rPr>
                <w:sz w:val="16"/>
                <w:szCs w:val="16"/>
                <w:lang w:eastAsia="zh-CN"/>
              </w:rPr>
            </w:pPr>
          </w:p>
          <w:p w14:paraId="647B92A9">
            <w:pPr>
              <w:pStyle w:val="105"/>
              <w:jc w:val="center"/>
              <w:rPr>
                <w:sz w:val="16"/>
                <w:szCs w:val="16"/>
                <w:lang w:eastAsia="zh-CN"/>
              </w:rPr>
            </w:pPr>
            <w:r>
              <w:rPr>
                <w:sz w:val="16"/>
                <w:szCs w:val="16"/>
                <w:lang w:eastAsia="zh-CN"/>
              </w:rPr>
              <w:t>Movement:</w:t>
            </w:r>
          </w:p>
          <w:p w14:paraId="72411533">
            <w:pPr>
              <w:pStyle w:val="105"/>
              <w:jc w:val="center"/>
              <w:rPr>
                <w:sz w:val="16"/>
                <w:szCs w:val="16"/>
                <w:lang w:eastAsia="zh-CN"/>
              </w:rPr>
            </w:pPr>
            <w:r>
              <w:rPr>
                <w:sz w:val="16"/>
                <w:szCs w:val="16"/>
                <w:lang w:eastAsia="zh-CN"/>
              </w:rPr>
              <w:t>[&lt;20ms]</w:t>
            </w:r>
          </w:p>
          <w:p w14:paraId="482C389D">
            <w:pPr>
              <w:pStyle w:val="105"/>
              <w:jc w:val="center"/>
              <w:rPr>
                <w:rFonts w:eastAsia="Times New Roman"/>
                <w:sz w:val="16"/>
                <w:szCs w:val="16"/>
                <w:lang w:eastAsia="zh-CN"/>
              </w:rPr>
            </w:pPr>
            <w:r>
              <w:rPr>
                <w:sz w:val="16"/>
                <w:szCs w:val="16"/>
                <w:lang w:eastAsia="zh-CN"/>
              </w:rPr>
              <w:t>(note 1</w:t>
            </w:r>
            <w:r>
              <w:rPr>
                <w:rFonts w:hint="eastAsia" w:ascii="宋体" w:hAnsi="宋体" w:eastAsia="宋体" w:cs="宋体"/>
                <w:sz w:val="16"/>
                <w:szCs w:val="16"/>
                <w:lang w:eastAsia="zh-CN"/>
              </w:rPr>
              <w:t>）</w:t>
            </w:r>
          </w:p>
        </w:tc>
        <w:tc>
          <w:tcPr>
            <w:tcW w:w="1092" w:type="pct"/>
            <w:tcBorders>
              <w:top w:val="single" w:color="auto" w:sz="4" w:space="0"/>
              <w:left w:val="single" w:color="auto" w:sz="4" w:space="0"/>
              <w:bottom w:val="single" w:color="auto" w:sz="4" w:space="0"/>
              <w:right w:val="single" w:color="auto" w:sz="4" w:space="0"/>
            </w:tcBorders>
          </w:tcPr>
          <w:p w14:paraId="68D3AF8F">
            <w:pPr>
              <w:pStyle w:val="105"/>
              <w:rPr>
                <w:del w:id="7" w:author="万青" w:date="2025-11-18T09:17:01Z"/>
                <w:rFonts w:eastAsia="Times New Roman"/>
                <w:b/>
                <w:sz w:val="16"/>
                <w:szCs w:val="16"/>
                <w:lang w:eastAsia="zh-CN"/>
              </w:rPr>
            </w:pPr>
            <w:del w:id="8" w:author="万青" w:date="2025-11-18T09:17:01Z">
              <w:r>
                <w:rPr>
                  <w:b/>
                  <w:sz w:val="16"/>
                  <w:szCs w:val="16"/>
                  <w:lang w:eastAsia="zh-CN"/>
                </w:rPr>
                <w:delText xml:space="preserve">4K video resolution: </w:delText>
              </w:r>
            </w:del>
          </w:p>
          <w:p w14:paraId="5544CFD1">
            <w:pPr>
              <w:pStyle w:val="105"/>
              <w:rPr>
                <w:sz w:val="16"/>
                <w:szCs w:val="16"/>
                <w:lang w:eastAsia="zh-CN"/>
              </w:rPr>
            </w:pPr>
            <w:r>
              <w:rPr>
                <w:sz w:val="16"/>
                <w:szCs w:val="16"/>
              </w:rPr>
              <w:t>[</w:t>
            </w:r>
            <w:del w:id="9" w:author="万青" w:date="2025-11-18T09:17:03Z">
              <w:r>
                <w:rPr>
                  <w:rFonts w:cs="Arial"/>
                  <w:sz w:val="16"/>
                  <w:szCs w:val="16"/>
                  <w:lang w:eastAsia="zh-CN"/>
                </w:rPr>
                <w:delText>~</w:delText>
              </w:r>
            </w:del>
            <w:del w:id="10" w:author="万青" w:date="2025-11-18T09:17:06Z">
              <w:r>
                <w:rPr>
                  <w:rFonts w:cs="Arial"/>
                  <w:sz w:val="16"/>
                  <w:szCs w:val="16"/>
                  <w:lang w:eastAsia="zh-CN"/>
                </w:rPr>
                <w:delText xml:space="preserve"> </w:delText>
              </w:r>
            </w:del>
            <w:ins w:id="11" w:author="万青" w:date="2025-11-18T09:21:51Z">
              <w:r>
                <w:rPr>
                  <w:rFonts w:hint="eastAsia" w:cs="Arial"/>
                  <w:sz w:val="16"/>
                  <w:szCs w:val="16"/>
                  <w:lang w:val="en-US" w:eastAsia="zh-CN"/>
                </w:rPr>
                <w:t>2</w:t>
              </w:r>
            </w:ins>
            <w:del w:id="12" w:author="万青" w:date="2025-11-18T11:09:44Z">
              <w:r>
                <w:rPr>
                  <w:rFonts w:hint="default"/>
                  <w:sz w:val="16"/>
                  <w:szCs w:val="16"/>
                  <w:lang w:val="en-US" w:eastAsia="zh-CN"/>
                </w:rPr>
                <w:delText>4</w:delText>
              </w:r>
            </w:del>
            <w:ins w:id="13" w:author="万青" w:date="2025-11-18T11:09:44Z">
              <w:r>
                <w:rPr>
                  <w:rFonts w:hint="eastAsia"/>
                  <w:sz w:val="16"/>
                  <w:szCs w:val="16"/>
                  <w:lang w:val="en-US" w:eastAsia="zh-CN"/>
                </w:rPr>
                <w:t>4</w:t>
              </w:r>
            </w:ins>
            <w:ins w:id="14" w:author="万青" w:date="2025-11-18T11:07:32Z">
              <w:r>
                <w:rPr>
                  <w:rFonts w:hint="eastAsia"/>
                  <w:sz w:val="16"/>
                  <w:szCs w:val="16"/>
                  <w:lang w:val="en-US" w:eastAsia="zh-CN"/>
                </w:rPr>
                <w:t>0</w:t>
              </w:r>
            </w:ins>
            <w:del w:id="15" w:author="万青" w:date="2025-11-18T09:30:04Z">
              <w:r>
                <w:rPr>
                  <w:sz w:val="16"/>
                  <w:szCs w:val="16"/>
                  <w:lang w:eastAsia="zh-CN"/>
                </w:rPr>
                <w:delText>0</w:delText>
              </w:r>
            </w:del>
            <w:del w:id="16" w:author="万青" w:date="2025-11-18T11:07:26Z">
              <w:r>
                <w:rPr>
                  <w:sz w:val="16"/>
                  <w:szCs w:val="16"/>
                  <w:lang w:eastAsia="zh-CN"/>
                </w:rPr>
                <w:delText>0</w:delText>
              </w:r>
            </w:del>
            <w:r>
              <w:rPr>
                <w:sz w:val="16"/>
                <w:szCs w:val="16"/>
                <w:lang w:eastAsia="zh-CN"/>
              </w:rPr>
              <w:t>Mbps</w:t>
            </w:r>
            <w:r>
              <w:rPr>
                <w:sz w:val="16"/>
                <w:szCs w:val="16"/>
              </w:rPr>
              <w:t>]</w:t>
            </w:r>
          </w:p>
          <w:p w14:paraId="330653FC">
            <w:pPr>
              <w:pStyle w:val="105"/>
              <w:rPr>
                <w:sz w:val="16"/>
                <w:szCs w:val="16"/>
                <w:lang w:eastAsia="zh-CN"/>
              </w:rPr>
            </w:pPr>
            <w:r>
              <w:rPr>
                <w:sz w:val="16"/>
                <w:szCs w:val="16"/>
                <w:lang w:eastAsia="zh-CN"/>
              </w:rPr>
              <w:t>(</w:t>
            </w:r>
            <w:ins w:id="17" w:author="万青" w:date="2025-11-18T09:17:13Z">
              <w:r>
                <w:rPr>
                  <w:rFonts w:hint="eastAsia"/>
                  <w:sz w:val="16"/>
                  <w:szCs w:val="16"/>
                  <w:lang w:val="en-US" w:eastAsia="zh-CN"/>
                </w:rPr>
                <w:t>4K</w:t>
              </w:r>
            </w:ins>
            <w:ins w:id="18" w:author="万青" w:date="2025-11-18T09:17:14Z">
              <w:r>
                <w:rPr>
                  <w:rFonts w:hint="eastAsia"/>
                  <w:sz w:val="16"/>
                  <w:szCs w:val="16"/>
                  <w:lang w:val="en-US" w:eastAsia="zh-CN"/>
                </w:rPr>
                <w:t>,</w:t>
              </w:r>
            </w:ins>
            <w:ins w:id="19" w:author="万青" w:date="2025-11-18T09:17:15Z">
              <w:r>
                <w:rPr>
                  <w:rFonts w:hint="eastAsia"/>
                  <w:sz w:val="16"/>
                  <w:szCs w:val="16"/>
                  <w:lang w:val="en-US" w:eastAsia="zh-CN"/>
                </w:rPr>
                <w:t xml:space="preserve"> </w:t>
              </w:r>
            </w:ins>
            <w:r>
              <w:rPr>
                <w:sz w:val="16"/>
                <w:szCs w:val="16"/>
                <w:lang w:eastAsia="zh-CN"/>
              </w:rPr>
              <w:t xml:space="preserve">30fps, </w:t>
            </w:r>
            <w:del w:id="20" w:author="万青" w:date="2025-11-18T09:18:01Z">
              <w:r>
                <w:rPr>
                  <w:rFonts w:hint="default"/>
                  <w:sz w:val="16"/>
                  <w:szCs w:val="16"/>
                  <w:lang w:val="en-US" w:eastAsia="zh-CN"/>
                </w:rPr>
                <w:delText>8 parallax, 15</w:delText>
              </w:r>
            </w:del>
            <w:ins w:id="21" w:author="万青" w:date="2025-11-18T09:18:01Z">
              <w:r>
                <w:rPr>
                  <w:rFonts w:hint="eastAsia"/>
                  <w:sz w:val="16"/>
                  <w:szCs w:val="16"/>
                  <w:lang w:val="en-US" w:eastAsia="zh-CN"/>
                </w:rPr>
                <w:t>8</w:t>
              </w:r>
            </w:ins>
            <w:r>
              <w:rPr>
                <w:sz w:val="16"/>
                <w:szCs w:val="16"/>
                <w:lang w:eastAsia="zh-CN"/>
              </w:rPr>
              <w:t xml:space="preserve"> bit</w:t>
            </w:r>
            <w:ins w:id="22" w:author="万青" w:date="2025-11-18T09:33:26Z">
              <w:r>
                <w:rPr>
                  <w:rFonts w:hint="eastAsia"/>
                  <w:sz w:val="16"/>
                  <w:szCs w:val="16"/>
                  <w:lang w:val="en-US" w:eastAsia="zh-CN"/>
                </w:rPr>
                <w:t>s</w:t>
              </w:r>
            </w:ins>
            <w:ins w:id="23" w:author="万青" w:date="2025-11-18T09:33:11Z">
              <w:r>
                <w:rPr>
                  <w:rFonts w:hint="eastAsia"/>
                  <w:sz w:val="16"/>
                  <w:szCs w:val="16"/>
                  <w:lang w:val="en-US" w:eastAsia="zh-CN"/>
                </w:rPr>
                <w:t xml:space="preserve"> per</w:t>
              </w:r>
            </w:ins>
            <w:ins w:id="24" w:author="万青" w:date="2025-11-18T09:33:12Z">
              <w:r>
                <w:rPr>
                  <w:rFonts w:hint="eastAsia"/>
                  <w:sz w:val="16"/>
                  <w:szCs w:val="16"/>
                  <w:lang w:val="en-US" w:eastAsia="zh-CN"/>
                </w:rPr>
                <w:t xml:space="preserve"> </w:t>
              </w:r>
            </w:ins>
            <w:del w:id="25" w:author="万青" w:date="2025-11-18T09:33:11Z">
              <w:r>
                <w:rPr>
                  <w:sz w:val="16"/>
                  <w:szCs w:val="16"/>
                  <w:lang w:eastAsia="zh-CN"/>
                </w:rPr>
                <w:delText>/</w:delText>
              </w:r>
            </w:del>
            <w:del w:id="26" w:author="万青" w:date="2025-11-18T09:18:11Z">
              <w:r>
                <w:rPr>
                  <w:rFonts w:hint="default"/>
                  <w:sz w:val="16"/>
                  <w:szCs w:val="16"/>
                  <w:lang w:val="en-US" w:eastAsia="zh-CN"/>
                </w:rPr>
                <w:delText>pixel</w:delText>
              </w:r>
            </w:del>
            <w:ins w:id="27" w:author="万青" w:date="2025-11-18T09:18:11Z">
              <w:r>
                <w:rPr>
                  <w:rFonts w:hint="eastAsia"/>
                  <w:sz w:val="16"/>
                  <w:szCs w:val="16"/>
                  <w:lang w:val="en-US" w:eastAsia="zh-CN"/>
                </w:rPr>
                <w:t>col</w:t>
              </w:r>
            </w:ins>
            <w:ins w:id="28" w:author="万青" w:date="2025-11-18T09:18:12Z">
              <w:r>
                <w:rPr>
                  <w:rFonts w:hint="eastAsia"/>
                  <w:sz w:val="16"/>
                  <w:szCs w:val="16"/>
                  <w:lang w:val="en-US" w:eastAsia="zh-CN"/>
                </w:rPr>
                <w:t>our</w:t>
              </w:r>
            </w:ins>
            <w:r>
              <w:rPr>
                <w:sz w:val="16"/>
                <w:szCs w:val="16"/>
                <w:lang w:eastAsia="zh-CN"/>
              </w:rPr>
              <w:t xml:space="preserve">, </w:t>
            </w:r>
            <w:ins w:id="29" w:author="万青" w:date="2025-11-18T09:18:19Z">
              <w:r>
                <w:rPr>
                  <w:rFonts w:hint="eastAsia"/>
                  <w:sz w:val="16"/>
                  <w:szCs w:val="16"/>
                  <w:lang w:val="en-US" w:eastAsia="zh-CN"/>
                </w:rPr>
                <w:t>6D</w:t>
              </w:r>
            </w:ins>
            <w:ins w:id="30" w:author="万青" w:date="2025-11-18T09:18:20Z">
              <w:r>
                <w:rPr>
                  <w:rFonts w:hint="eastAsia"/>
                  <w:sz w:val="16"/>
                  <w:szCs w:val="16"/>
                  <w:lang w:val="en-US" w:eastAsia="zh-CN"/>
                </w:rPr>
                <w:t>oF</w:t>
              </w:r>
            </w:ins>
            <w:del w:id="31" w:author="万青" w:date="2025-11-18T09:18:24Z">
              <w:r>
                <w:rPr>
                  <w:sz w:val="16"/>
                  <w:szCs w:val="16"/>
                  <w:lang w:eastAsia="zh-CN"/>
                </w:rPr>
                <w:delText>H.265/</w:delText>
              </w:r>
            </w:del>
            <w:del w:id="32" w:author="万青" w:date="2025-11-18T09:18:25Z">
              <w:r>
                <w:rPr>
                  <w:sz w:val="16"/>
                  <w:szCs w:val="16"/>
                  <w:lang w:eastAsia="zh-CN"/>
                </w:rPr>
                <w:delText>H.266</w:delText>
              </w:r>
            </w:del>
            <w:del w:id="33" w:author="万青" w:date="2025-11-18T09:18:26Z">
              <w:r>
                <w:rPr>
                  <w:sz w:val="16"/>
                  <w:szCs w:val="16"/>
                  <w:lang w:eastAsia="zh-CN"/>
                </w:rPr>
                <w:delText xml:space="preserve"> wit</w:delText>
              </w:r>
            </w:del>
            <w:del w:id="34" w:author="万青" w:date="2025-11-18T09:18:27Z">
              <w:r>
                <w:rPr>
                  <w:sz w:val="16"/>
                  <w:szCs w:val="16"/>
                  <w:lang w:eastAsia="zh-CN"/>
                </w:rPr>
                <w:delText>h</w:delText>
              </w:r>
            </w:del>
            <w:ins w:id="35" w:author="万青" w:date="2025-11-18T09:18:28Z">
              <w:r>
                <w:rPr>
                  <w:rFonts w:hint="eastAsia"/>
                  <w:sz w:val="16"/>
                  <w:szCs w:val="16"/>
                  <w:lang w:val="en-US" w:eastAsia="zh-CN"/>
                </w:rPr>
                <w:t>,</w:t>
              </w:r>
            </w:ins>
            <w:r>
              <w:rPr>
                <w:sz w:val="16"/>
                <w:szCs w:val="16"/>
                <w:lang w:eastAsia="zh-CN"/>
              </w:rPr>
              <w:t xml:space="preserve"> compression ratio 100)</w:t>
            </w:r>
          </w:p>
          <w:p w14:paraId="33C041B4">
            <w:pPr>
              <w:pStyle w:val="105"/>
              <w:rPr>
                <w:del w:id="36" w:author="Qing Wan" w:date="2025-10-20T10:33:00Z"/>
                <w:rFonts w:hint="default"/>
                <w:b/>
                <w:sz w:val="16"/>
                <w:szCs w:val="16"/>
                <w:lang w:val="en-US" w:eastAsia="zh-CN"/>
              </w:rPr>
            </w:pPr>
          </w:p>
          <w:p w14:paraId="342E02ED">
            <w:pPr>
              <w:pStyle w:val="105"/>
              <w:rPr>
                <w:del w:id="37" w:author="Qing Wan" w:date="2025-10-20T10:34:00Z"/>
                <w:b/>
                <w:sz w:val="16"/>
                <w:szCs w:val="16"/>
                <w:lang w:eastAsia="zh-CN"/>
              </w:rPr>
            </w:pPr>
            <w:del w:id="38" w:author="Qing Wan" w:date="2025-10-20T10:34:00Z">
              <w:r>
                <w:rPr>
                  <w:b/>
                  <w:sz w:val="16"/>
                  <w:szCs w:val="16"/>
                  <w:lang w:eastAsia="zh-CN"/>
                </w:rPr>
                <w:delText>8K video resolution:</w:delText>
              </w:r>
            </w:del>
          </w:p>
          <w:p w14:paraId="40C0B43B">
            <w:pPr>
              <w:pStyle w:val="105"/>
              <w:rPr>
                <w:ins w:id="39" w:author="万青" w:date="2025-11-18T10:29:44Z"/>
                <w:sz w:val="16"/>
                <w:szCs w:val="16"/>
                <w:lang w:eastAsia="zh-CN"/>
              </w:rPr>
            </w:pPr>
          </w:p>
          <w:p w14:paraId="07A46E9E">
            <w:pPr>
              <w:pStyle w:val="105"/>
              <w:rPr>
                <w:sz w:val="16"/>
                <w:szCs w:val="16"/>
                <w:lang w:eastAsia="zh-CN"/>
              </w:rPr>
            </w:pPr>
            <w:r>
              <w:rPr>
                <w:sz w:val="16"/>
                <w:szCs w:val="16"/>
                <w:lang w:eastAsia="zh-CN"/>
              </w:rPr>
              <w:t>[</w:t>
            </w:r>
            <w:del w:id="40" w:author="万青" w:date="2025-11-18T09:27:07Z">
              <w:r>
                <w:rPr>
                  <w:sz w:val="16"/>
                  <w:szCs w:val="16"/>
                  <w:lang w:eastAsia="zh-CN"/>
                </w:rPr>
                <w:delText>~</w:delText>
              </w:r>
            </w:del>
            <w:del w:id="41" w:author="Qing Wan" w:date="2025-10-20T11:59:00Z">
              <w:r>
                <w:rPr>
                  <w:sz w:val="16"/>
                  <w:szCs w:val="16"/>
                  <w:lang w:eastAsia="zh-CN"/>
                </w:rPr>
                <w:delText>900Mbps</w:delText>
              </w:r>
            </w:del>
            <w:ins w:id="42" w:author="Qing Wan" w:date="2025-10-20T11:59:00Z">
              <w:r>
                <w:rPr>
                  <w:sz w:val="16"/>
                  <w:szCs w:val="16"/>
                  <w:lang w:eastAsia="zh-CN"/>
                </w:rPr>
                <w:t>9</w:t>
              </w:r>
            </w:ins>
            <w:ins w:id="43" w:author="Qing Wan" w:date="2025-10-20T11:59:00Z">
              <w:r>
                <w:rPr>
                  <w:rFonts w:hint="eastAsia"/>
                  <w:sz w:val="16"/>
                  <w:szCs w:val="16"/>
                  <w:lang w:eastAsia="zh-CN"/>
                </w:rPr>
                <w:t>50</w:t>
              </w:r>
            </w:ins>
            <w:ins w:id="44" w:author="Qing Wan" w:date="2025-10-20T11:59:00Z">
              <w:r>
                <w:rPr>
                  <w:sz w:val="16"/>
                  <w:szCs w:val="16"/>
                  <w:lang w:eastAsia="zh-CN"/>
                </w:rPr>
                <w:t>Mbps</w:t>
              </w:r>
            </w:ins>
            <w:r>
              <w:rPr>
                <w:sz w:val="16"/>
                <w:szCs w:val="16"/>
                <w:lang w:eastAsia="zh-CN"/>
              </w:rPr>
              <w:t>]</w:t>
            </w:r>
          </w:p>
          <w:p w14:paraId="21C14FE4">
            <w:pPr>
              <w:pStyle w:val="105"/>
              <w:rPr>
                <w:ins w:id="45" w:author="万青" w:date="2025-11-18T08:50:30Z"/>
                <w:sz w:val="16"/>
                <w:szCs w:val="16"/>
                <w:lang w:eastAsia="zh-CN"/>
              </w:rPr>
            </w:pPr>
            <w:bookmarkStart w:id="40" w:name="OLE_LINK23"/>
            <w:bookmarkStart w:id="41" w:name="OLE_LINK22"/>
            <w:r>
              <w:rPr>
                <w:sz w:val="16"/>
                <w:szCs w:val="16"/>
                <w:lang w:eastAsia="zh-CN"/>
              </w:rPr>
              <w:t>(</w:t>
            </w:r>
            <w:ins w:id="46" w:author="Qing Wan" w:date="2025-10-20T10:34:00Z">
              <w:bookmarkStart w:id="42" w:name="OLE_LINK24"/>
              <w:bookmarkStart w:id="43" w:name="OLE_LINK30"/>
              <w:bookmarkStart w:id="44" w:name="OLE_LINK14"/>
              <w:bookmarkStart w:id="45" w:name="OLE_LINK19"/>
              <w:bookmarkStart w:id="46" w:name="OLE_LINK15"/>
              <w:bookmarkStart w:id="47" w:name="OLE_LINK18"/>
              <w:bookmarkStart w:id="48" w:name="OLE_LINK29"/>
              <w:r>
                <w:rPr>
                  <w:rFonts w:hint="eastAsia"/>
                  <w:sz w:val="16"/>
                  <w:szCs w:val="16"/>
                  <w:lang w:eastAsia="zh-CN"/>
                </w:rPr>
                <w:t xml:space="preserve">8K, </w:t>
              </w:r>
            </w:ins>
            <w:r>
              <w:rPr>
                <w:sz w:val="16"/>
                <w:szCs w:val="16"/>
                <w:lang w:eastAsia="zh-CN"/>
              </w:rPr>
              <w:t>30fps,</w:t>
            </w:r>
            <w:del w:id="47" w:author="Qing Wan" w:date="2025-10-20T10:35:00Z">
              <w:r>
                <w:rPr>
                  <w:sz w:val="16"/>
                  <w:szCs w:val="16"/>
                  <w:lang w:eastAsia="zh-CN"/>
                </w:rPr>
                <w:delText>8 parallax,</w:delText>
              </w:r>
            </w:del>
            <w:r>
              <w:rPr>
                <w:sz w:val="16"/>
                <w:szCs w:val="16"/>
                <w:lang w:eastAsia="zh-CN"/>
              </w:rPr>
              <w:t xml:space="preserve"> </w:t>
            </w:r>
            <w:del w:id="48" w:author="Qing Wan" w:date="2025-10-20T16:01:00Z">
              <w:r>
                <w:rPr>
                  <w:sz w:val="16"/>
                  <w:szCs w:val="16"/>
                  <w:lang w:eastAsia="zh-CN"/>
                </w:rPr>
                <w:delText>RGB</w:delText>
              </w:r>
            </w:del>
            <w:ins w:id="49" w:author="Qing Wan" w:date="2025-10-20T11:58:00Z">
              <w:r>
                <w:rPr>
                  <w:rFonts w:hint="eastAsia"/>
                  <w:sz w:val="16"/>
                  <w:szCs w:val="16"/>
                  <w:lang w:eastAsia="zh-CN"/>
                </w:rPr>
                <w:t>8bit</w:t>
              </w:r>
            </w:ins>
            <w:ins w:id="50" w:author="万青" w:date="2025-11-18T09:33:28Z">
              <w:r>
                <w:rPr>
                  <w:rFonts w:hint="eastAsia"/>
                  <w:sz w:val="16"/>
                  <w:szCs w:val="16"/>
                  <w:lang w:val="en-US" w:eastAsia="zh-CN"/>
                </w:rPr>
                <w:t xml:space="preserve">s </w:t>
              </w:r>
            </w:ins>
            <w:ins w:id="51" w:author="万青" w:date="2025-11-18T09:33:29Z">
              <w:r>
                <w:rPr>
                  <w:rFonts w:hint="eastAsia"/>
                  <w:sz w:val="16"/>
                  <w:szCs w:val="16"/>
                  <w:lang w:val="en-US" w:eastAsia="zh-CN"/>
                </w:rPr>
                <w:t>per</w:t>
              </w:r>
            </w:ins>
            <w:ins w:id="52" w:author="Qing Wan" w:date="2025-10-20T11:58:00Z">
              <w:del w:id="53" w:author="万青" w:date="2025-11-18T09:33:31Z">
                <w:r>
                  <w:rPr>
                    <w:rFonts w:hint="eastAsia"/>
                    <w:sz w:val="16"/>
                    <w:szCs w:val="16"/>
                    <w:lang w:eastAsia="zh-CN"/>
                  </w:rPr>
                  <w:delText>/</w:delText>
                </w:r>
              </w:del>
            </w:ins>
            <w:ins w:id="54" w:author="万青" w:date="2025-11-18T09:33:32Z">
              <w:r>
                <w:rPr>
                  <w:rFonts w:hint="eastAsia"/>
                  <w:sz w:val="16"/>
                  <w:szCs w:val="16"/>
                  <w:lang w:val="en-US" w:eastAsia="zh-CN"/>
                </w:rPr>
                <w:t xml:space="preserve"> </w:t>
              </w:r>
            </w:ins>
            <w:ins w:id="55" w:author="Qing Wan" w:date="2025-10-20T11:58:00Z">
              <w:r>
                <w:rPr>
                  <w:rFonts w:hint="eastAsia"/>
                  <w:sz w:val="16"/>
                  <w:szCs w:val="16"/>
                  <w:lang w:eastAsia="zh-CN"/>
                </w:rPr>
                <w:t>colour</w:t>
              </w:r>
            </w:ins>
            <w:r>
              <w:rPr>
                <w:sz w:val="16"/>
                <w:szCs w:val="16"/>
                <w:lang w:eastAsia="zh-CN"/>
              </w:rPr>
              <w:t xml:space="preserve">, </w:t>
            </w:r>
            <w:ins w:id="56" w:author="Qing Wan" w:date="2025-10-20T13:58:00Z">
              <w:bookmarkStart w:id="49" w:name="OLE_LINK69"/>
              <w:bookmarkStart w:id="50" w:name="OLE_LINK68"/>
              <w:bookmarkStart w:id="51" w:name="OLE_LINK34"/>
              <w:bookmarkStart w:id="52" w:name="OLE_LINK33"/>
              <w:r>
                <w:rPr>
                  <w:rFonts w:hint="eastAsia"/>
                  <w:sz w:val="16"/>
                  <w:szCs w:val="16"/>
                  <w:lang w:eastAsia="zh-CN"/>
                </w:rPr>
                <w:t>6</w:t>
              </w:r>
              <w:bookmarkEnd w:id="49"/>
              <w:bookmarkEnd w:id="50"/>
              <w:r>
                <w:rPr>
                  <w:rFonts w:hint="eastAsia"/>
                  <w:sz w:val="16"/>
                  <w:szCs w:val="16"/>
                  <w:lang w:eastAsia="zh-CN"/>
                </w:rPr>
                <w:t xml:space="preserve">DoF, </w:t>
              </w:r>
            </w:ins>
            <w:r>
              <w:rPr>
                <w:sz w:val="16"/>
                <w:szCs w:val="16"/>
                <w:lang w:eastAsia="zh-CN"/>
              </w:rPr>
              <w:t>compressi</w:t>
            </w:r>
            <w:bookmarkEnd w:id="51"/>
            <w:bookmarkEnd w:id="52"/>
            <w:r>
              <w:rPr>
                <w:sz w:val="16"/>
                <w:szCs w:val="16"/>
                <w:lang w:eastAsia="zh-CN"/>
              </w:rPr>
              <w:t xml:space="preserve">on ratio </w:t>
            </w:r>
            <w:ins w:id="57" w:author="Qing Wan" w:date="2025-10-20T15:27:00Z">
              <w:r>
                <w:rPr>
                  <w:rFonts w:hint="eastAsia"/>
                  <w:sz w:val="16"/>
                  <w:szCs w:val="16"/>
                  <w:lang w:eastAsia="zh-CN"/>
                </w:rPr>
                <w:t>1</w:t>
              </w:r>
            </w:ins>
            <w:del w:id="58" w:author="Qing Wan" w:date="2025-10-20T15:27:00Z">
              <w:r>
                <w:rPr>
                  <w:sz w:val="16"/>
                  <w:szCs w:val="16"/>
                  <w:lang w:eastAsia="zh-CN"/>
                </w:rPr>
                <w:delText>2</w:delText>
              </w:r>
            </w:del>
            <w:r>
              <w:rPr>
                <w:sz w:val="16"/>
                <w:szCs w:val="16"/>
                <w:lang w:eastAsia="zh-CN"/>
              </w:rPr>
              <w:t>00</w:t>
            </w:r>
            <w:bookmarkEnd w:id="40"/>
            <w:bookmarkEnd w:id="41"/>
            <w:bookmarkEnd w:id="42"/>
            <w:bookmarkEnd w:id="43"/>
            <w:bookmarkEnd w:id="44"/>
            <w:bookmarkEnd w:id="45"/>
            <w:bookmarkEnd w:id="46"/>
            <w:bookmarkEnd w:id="47"/>
            <w:bookmarkEnd w:id="48"/>
            <w:r>
              <w:rPr>
                <w:sz w:val="16"/>
                <w:szCs w:val="16"/>
                <w:lang w:eastAsia="zh-CN"/>
              </w:rPr>
              <w:t>)</w:t>
            </w:r>
          </w:p>
          <w:p w14:paraId="20E140E6">
            <w:pPr>
              <w:pStyle w:val="105"/>
              <w:rPr>
                <w:ins w:id="59" w:author="Qing Wan" w:date="2025-10-20T10:35:00Z"/>
                <w:del w:id="60" w:author="万青" w:date="2025-11-18T08:57:38Z"/>
                <w:sz w:val="16"/>
                <w:szCs w:val="16"/>
                <w:lang w:eastAsia="zh-CN"/>
              </w:rPr>
            </w:pPr>
          </w:p>
          <w:p w14:paraId="615E555A">
            <w:pPr>
              <w:pStyle w:val="105"/>
              <w:rPr>
                <w:ins w:id="61" w:author="Qing Wan" w:date="2025-10-20T10:35:00Z"/>
                <w:del w:id="62" w:author="万青" w:date="2025-11-18T08:48:42Z"/>
                <w:sz w:val="16"/>
                <w:szCs w:val="16"/>
                <w:lang w:eastAsia="zh-CN"/>
              </w:rPr>
            </w:pPr>
          </w:p>
          <w:p w14:paraId="44D1F7E7">
            <w:pPr>
              <w:pStyle w:val="105"/>
              <w:rPr>
                <w:ins w:id="63" w:author="Qing Wan" w:date="2025-10-20T10:35:00Z"/>
                <w:del w:id="64" w:author="万青" w:date="2025-11-18T08:48:41Z"/>
                <w:sz w:val="16"/>
                <w:szCs w:val="16"/>
                <w:lang w:eastAsia="zh-CN"/>
              </w:rPr>
            </w:pPr>
            <w:ins w:id="65" w:author="Qing Wan" w:date="2025-10-20T10:35:00Z">
              <w:del w:id="66" w:author="万青" w:date="2025-11-18T08:48:41Z">
                <w:r>
                  <w:rPr>
                    <w:sz w:val="16"/>
                    <w:szCs w:val="16"/>
                    <w:lang w:eastAsia="zh-CN"/>
                  </w:rPr>
                  <w:delText>[</w:delText>
                </w:r>
              </w:del>
            </w:ins>
            <w:ins w:id="67" w:author="Qing Wan" w:date="2025-10-20T16:17:00Z">
              <w:del w:id="68" w:author="万青" w:date="2025-11-18T08:48:41Z">
                <w:r>
                  <w:rPr>
                    <w:rFonts w:hint="eastAsia"/>
                    <w:sz w:val="16"/>
                    <w:szCs w:val="16"/>
                    <w:lang w:eastAsia="zh-CN"/>
                  </w:rPr>
                  <w:delText>~</w:delText>
                </w:r>
              </w:del>
            </w:ins>
            <w:ins w:id="69" w:author="Qing Wan" w:date="2025-10-20T12:02:00Z">
              <w:del w:id="70" w:author="万青" w:date="2025-11-18T08:48:41Z">
                <w:r>
                  <w:rPr>
                    <w:rFonts w:hint="eastAsia"/>
                    <w:sz w:val="16"/>
                    <w:szCs w:val="16"/>
                    <w:lang w:eastAsia="zh-CN"/>
                  </w:rPr>
                  <w:delText>1.</w:delText>
                </w:r>
              </w:del>
            </w:ins>
            <w:ins w:id="71" w:author="Qing Wan" w:date="2025-10-20T12:07:00Z">
              <w:del w:id="72" w:author="万青" w:date="2025-11-18T08:48:41Z">
                <w:r>
                  <w:rPr>
                    <w:rFonts w:hint="eastAsia"/>
                    <w:sz w:val="16"/>
                    <w:szCs w:val="16"/>
                    <w:lang w:eastAsia="zh-CN"/>
                  </w:rPr>
                  <w:delText>24</w:delText>
                </w:r>
              </w:del>
            </w:ins>
            <w:ins w:id="73" w:author="Qing Wan" w:date="2025-10-20T12:02:00Z">
              <w:del w:id="74" w:author="万青" w:date="2025-11-18T08:48:41Z">
                <w:r>
                  <w:rPr>
                    <w:rFonts w:hint="eastAsia"/>
                    <w:sz w:val="16"/>
                    <w:szCs w:val="16"/>
                    <w:lang w:eastAsia="zh-CN"/>
                  </w:rPr>
                  <w:delText>G</w:delText>
                </w:r>
              </w:del>
            </w:ins>
            <w:ins w:id="75" w:author="Qing Wan" w:date="2025-10-20T10:35:00Z">
              <w:del w:id="76" w:author="万青" w:date="2025-11-18T08:48:41Z">
                <w:r>
                  <w:rPr>
                    <w:sz w:val="16"/>
                    <w:szCs w:val="16"/>
                    <w:lang w:eastAsia="zh-CN"/>
                  </w:rPr>
                  <w:delText>bps]</w:delText>
                </w:r>
              </w:del>
            </w:ins>
          </w:p>
          <w:p w14:paraId="55440286">
            <w:pPr>
              <w:pStyle w:val="105"/>
              <w:rPr>
                <w:ins w:id="77" w:author="Qing Wan" w:date="2025-10-20T10:35:00Z"/>
                <w:del w:id="78" w:author="万青" w:date="2025-11-18T08:48:41Z"/>
                <w:sz w:val="16"/>
                <w:szCs w:val="16"/>
                <w:lang w:eastAsia="zh-CN"/>
              </w:rPr>
            </w:pPr>
            <w:ins w:id="79" w:author="Qing Wan" w:date="2025-10-20T10:35:00Z">
              <w:del w:id="80" w:author="万青" w:date="2025-11-18T08:48:41Z">
                <w:r>
                  <w:rPr>
                    <w:sz w:val="16"/>
                    <w:szCs w:val="16"/>
                    <w:lang w:eastAsia="zh-CN"/>
                  </w:rPr>
                  <w:delText>(</w:delText>
                </w:r>
              </w:del>
            </w:ins>
            <w:ins w:id="81" w:author="Qing Wan" w:date="2025-10-20T10:35:00Z">
              <w:del w:id="82" w:author="万青" w:date="2025-11-18T08:48:41Z">
                <w:bookmarkStart w:id="53" w:name="OLE_LINK32"/>
                <w:bookmarkStart w:id="54" w:name="OLE_LINK31"/>
                <w:bookmarkStart w:id="55" w:name="OLE_LINK54"/>
                <w:bookmarkStart w:id="56" w:name="OLE_LINK53"/>
                <w:r>
                  <w:rPr>
                    <w:rFonts w:hint="eastAsia"/>
                    <w:sz w:val="16"/>
                    <w:szCs w:val="16"/>
                    <w:lang w:eastAsia="zh-CN"/>
                  </w:rPr>
                  <w:delText xml:space="preserve">16K, </w:delText>
                </w:r>
              </w:del>
            </w:ins>
            <w:ins w:id="83" w:author="Qing Wan" w:date="2025-10-20T10:35:00Z">
              <w:del w:id="84" w:author="万青" w:date="2025-11-18T08:48:41Z">
                <w:r>
                  <w:rPr>
                    <w:sz w:val="16"/>
                    <w:szCs w:val="16"/>
                    <w:lang w:eastAsia="zh-CN"/>
                  </w:rPr>
                  <w:delText xml:space="preserve">30fps, </w:delText>
                </w:r>
              </w:del>
            </w:ins>
            <w:ins w:id="85" w:author="Qing Wan" w:date="2025-10-20T12:00:00Z">
              <w:del w:id="86" w:author="万青" w:date="2025-11-18T08:48:41Z">
                <w:r>
                  <w:rPr>
                    <w:rFonts w:hint="eastAsia"/>
                    <w:sz w:val="16"/>
                    <w:szCs w:val="16"/>
                    <w:lang w:eastAsia="zh-CN"/>
                  </w:rPr>
                  <w:delText>8</w:delText>
                </w:r>
              </w:del>
            </w:ins>
            <w:ins w:id="87" w:author="Qing Wan" w:date="2025-10-20T11:59:00Z">
              <w:del w:id="88" w:author="万青" w:date="2025-11-18T08:48:41Z">
                <w:r>
                  <w:rPr>
                    <w:rFonts w:hint="eastAsia"/>
                    <w:sz w:val="16"/>
                    <w:szCs w:val="16"/>
                    <w:lang w:eastAsia="zh-CN"/>
                  </w:rPr>
                  <w:delText>bit/colour</w:delText>
                </w:r>
              </w:del>
            </w:ins>
            <w:ins w:id="89" w:author="Qing Wan" w:date="2025-10-20T10:35:00Z">
              <w:del w:id="90" w:author="万青" w:date="2025-11-18T08:48:41Z">
                <w:r>
                  <w:rPr>
                    <w:sz w:val="16"/>
                    <w:szCs w:val="16"/>
                    <w:lang w:eastAsia="zh-CN"/>
                  </w:rPr>
                  <w:delText xml:space="preserve">, </w:delText>
                </w:r>
              </w:del>
            </w:ins>
            <w:ins w:id="91" w:author="Qing Wan" w:date="2025-10-20T14:00:00Z">
              <w:del w:id="92" w:author="万青" w:date="2025-11-18T08:48:41Z">
                <w:r>
                  <w:rPr>
                    <w:rFonts w:hint="eastAsia"/>
                    <w:sz w:val="16"/>
                    <w:szCs w:val="16"/>
                    <w:lang w:eastAsia="zh-CN"/>
                  </w:rPr>
                  <w:delText xml:space="preserve">6DoF, </w:delText>
                </w:r>
              </w:del>
            </w:ins>
            <w:ins w:id="93" w:author="Qing Wan" w:date="2025-10-20T10:35:00Z">
              <w:del w:id="94" w:author="万青" w:date="2025-11-18T08:48:41Z">
                <w:r>
                  <w:rPr>
                    <w:sz w:val="16"/>
                    <w:szCs w:val="16"/>
                    <w:lang w:eastAsia="zh-CN"/>
                  </w:rPr>
                  <w:delText xml:space="preserve">compression ratio </w:delText>
                </w:r>
                <w:bookmarkStart w:id="57" w:name="OLE_LINK43"/>
                <w:bookmarkStart w:id="58" w:name="OLE_LINK44"/>
                <w:r>
                  <w:rPr>
                    <w:sz w:val="16"/>
                    <w:szCs w:val="16"/>
                    <w:lang w:eastAsia="zh-CN"/>
                  </w:rPr>
                  <w:delText>2</w:delText>
                </w:r>
                <w:bookmarkEnd w:id="53"/>
                <w:bookmarkEnd w:id="54"/>
                <w:bookmarkEnd w:id="57"/>
                <w:bookmarkEnd w:id="58"/>
              </w:del>
            </w:ins>
            <w:ins w:id="95" w:author="Qing Wan" w:date="2025-10-20T13:25:00Z">
              <w:del w:id="96" w:author="万青" w:date="2025-11-18T08:48:41Z">
                <w:bookmarkStart w:id="59" w:name="OLE_LINK40"/>
                <w:bookmarkStart w:id="60" w:name="OLE_LINK39"/>
                <w:r>
                  <w:rPr>
                    <w:rFonts w:hint="eastAsia"/>
                    <w:sz w:val="16"/>
                    <w:szCs w:val="16"/>
                    <w:lang w:eastAsia="zh-CN"/>
                  </w:rPr>
                  <w:delText>6</w:delText>
                </w:r>
              </w:del>
            </w:ins>
            <w:ins w:id="97" w:author="Qing Wan" w:date="2025-10-20T13:24:00Z">
              <w:del w:id="98" w:author="万青" w:date="2025-11-18T08:48:41Z">
                <w:r>
                  <w:rPr>
                    <w:rFonts w:hint="eastAsia"/>
                    <w:sz w:val="16"/>
                    <w:szCs w:val="16"/>
                    <w:lang w:eastAsia="zh-CN"/>
                  </w:rPr>
                  <w:delText>0</w:delText>
                </w:r>
                <w:bookmarkEnd w:id="55"/>
                <w:bookmarkEnd w:id="56"/>
                <w:bookmarkEnd w:id="59"/>
                <w:bookmarkEnd w:id="60"/>
              </w:del>
            </w:ins>
            <w:ins w:id="99" w:author="Qing Wan" w:date="2025-10-20T10:35:00Z">
              <w:del w:id="100" w:author="万青" w:date="2025-11-18T08:48:41Z">
                <w:r>
                  <w:rPr>
                    <w:sz w:val="16"/>
                    <w:szCs w:val="16"/>
                    <w:lang w:eastAsia="zh-CN"/>
                  </w:rPr>
                  <w:delText>)</w:delText>
                </w:r>
              </w:del>
            </w:ins>
          </w:p>
          <w:p w14:paraId="381DD23F">
            <w:pPr>
              <w:pStyle w:val="105"/>
              <w:rPr>
                <w:del w:id="101" w:author="Qing Wan" w:date="2025-10-20T10:36:00Z"/>
                <w:b/>
                <w:sz w:val="16"/>
                <w:szCs w:val="16"/>
                <w:lang w:eastAsia="zh-CN"/>
              </w:rPr>
            </w:pPr>
          </w:p>
          <w:p w14:paraId="32028479">
            <w:pPr>
              <w:pStyle w:val="105"/>
              <w:rPr>
                <w:b/>
                <w:sz w:val="16"/>
                <w:szCs w:val="16"/>
                <w:lang w:eastAsia="zh-CN"/>
              </w:rPr>
            </w:pPr>
          </w:p>
          <w:p w14:paraId="269BA6CD">
            <w:pPr>
              <w:pStyle w:val="105"/>
              <w:rPr>
                <w:del w:id="102" w:author="Qing Wan" w:date="2025-10-20T10:35:00Z"/>
                <w:b/>
                <w:sz w:val="16"/>
                <w:szCs w:val="16"/>
                <w:lang w:eastAsia="zh-CN"/>
              </w:rPr>
            </w:pPr>
            <w:del w:id="103" w:author="Qing Wan" w:date="2025-10-20T10:35:00Z">
              <w:r>
                <w:rPr>
                  <w:b/>
                  <w:sz w:val="16"/>
                  <w:szCs w:val="16"/>
                  <w:lang w:eastAsia="zh-CN"/>
                </w:rPr>
                <w:delText>Hologram/Point cloud</w:delText>
              </w:r>
            </w:del>
          </w:p>
          <w:p w14:paraId="06C364C7">
            <w:pPr>
              <w:pStyle w:val="105"/>
              <w:rPr>
                <w:sz w:val="16"/>
                <w:szCs w:val="16"/>
                <w:lang w:eastAsia="zh-CN"/>
              </w:rPr>
            </w:pPr>
            <w:r>
              <w:rPr>
                <w:sz w:val="16"/>
                <w:szCs w:val="16"/>
                <w:lang w:eastAsia="zh-CN"/>
              </w:rPr>
              <w:t>[500Mbps-1Gbps]</w:t>
            </w:r>
          </w:p>
          <w:p w14:paraId="0E1DB4CA">
            <w:pPr>
              <w:pStyle w:val="105"/>
              <w:rPr>
                <w:b/>
                <w:sz w:val="16"/>
                <w:szCs w:val="16"/>
                <w:lang w:eastAsia="zh-CN"/>
              </w:rPr>
            </w:pPr>
            <w:r>
              <w:rPr>
                <w:sz w:val="16"/>
                <w:szCs w:val="16"/>
                <w:lang w:eastAsia="zh-CN"/>
              </w:rPr>
              <w:t>(</w:t>
            </w:r>
            <w:ins w:id="104" w:author="Qing Wan" w:date="2025-10-20T16:02:00Z">
              <w:r>
                <w:rPr>
                  <w:rFonts w:hint="eastAsia"/>
                  <w:sz w:val="16"/>
                  <w:szCs w:val="16"/>
                  <w:lang w:eastAsia="zh-CN"/>
                </w:rPr>
                <w:t xml:space="preserve">3D </w:t>
              </w:r>
            </w:ins>
            <w:ins w:id="105" w:author="Qing Wan" w:date="2025-10-20T10:35:00Z">
              <w:r>
                <w:rPr>
                  <w:rFonts w:hint="eastAsia"/>
                  <w:sz w:val="16"/>
                  <w:szCs w:val="16"/>
                  <w:lang w:eastAsia="zh-CN"/>
                </w:rPr>
                <w:t xml:space="preserve">Point cloud, </w:t>
              </w:r>
            </w:ins>
            <w:r>
              <w:rPr>
                <w:sz w:val="16"/>
                <w:szCs w:val="16"/>
                <w:lang w:eastAsia="zh-CN"/>
              </w:rPr>
              <w:t>30fps,</w:t>
            </w:r>
            <w:del w:id="106" w:author="Qing Wan" w:date="2025-10-20T10:35:00Z">
              <w:r>
                <w:rPr>
                  <w:sz w:val="16"/>
                  <w:szCs w:val="16"/>
                  <w:lang w:eastAsia="zh-CN"/>
                </w:rPr>
                <w:delText xml:space="preserve">8 parallax, </w:delText>
              </w:r>
            </w:del>
            <w:del w:id="107" w:author="Qing Wan" w:date="2025-10-20T16:01:00Z">
              <w:r>
                <w:rPr>
                  <w:sz w:val="16"/>
                  <w:szCs w:val="16"/>
                  <w:lang w:eastAsia="zh-CN"/>
                </w:rPr>
                <w:delText>RGB</w:delText>
              </w:r>
            </w:del>
            <w:ins w:id="108" w:author="Qing Wan" w:date="2025-10-20T16:01:00Z">
              <w:r>
                <w:rPr>
                  <w:rFonts w:hint="eastAsia"/>
                  <w:sz w:val="16"/>
                  <w:szCs w:val="16"/>
                  <w:lang w:eastAsia="zh-CN"/>
                </w:rPr>
                <w:t xml:space="preserve"> </w:t>
              </w:r>
            </w:ins>
            <w:ins w:id="109" w:author="Qing Wan" w:date="2025-10-20T13:25:00Z">
              <w:r>
                <w:rPr>
                  <w:rFonts w:hint="eastAsia"/>
                  <w:sz w:val="16"/>
                  <w:szCs w:val="16"/>
                  <w:lang w:eastAsia="zh-CN"/>
                </w:rPr>
                <w:t>8bit</w:t>
              </w:r>
            </w:ins>
            <w:ins w:id="110" w:author="万青" w:date="2025-11-18T09:33:36Z">
              <w:r>
                <w:rPr>
                  <w:rFonts w:hint="eastAsia"/>
                  <w:sz w:val="16"/>
                  <w:szCs w:val="16"/>
                  <w:lang w:val="en-US" w:eastAsia="zh-CN"/>
                </w:rPr>
                <w:t>s</w:t>
              </w:r>
            </w:ins>
            <w:ins w:id="111" w:author="万青" w:date="2025-11-18T09:33:37Z">
              <w:r>
                <w:rPr>
                  <w:rFonts w:hint="eastAsia"/>
                  <w:sz w:val="16"/>
                  <w:szCs w:val="16"/>
                  <w:lang w:val="en-US" w:eastAsia="zh-CN"/>
                </w:rPr>
                <w:t xml:space="preserve"> per</w:t>
              </w:r>
            </w:ins>
            <w:ins w:id="112" w:author="Qing Wan" w:date="2025-10-20T13:25:00Z">
              <w:del w:id="113" w:author="万青" w:date="2025-11-18T09:33:38Z">
                <w:r>
                  <w:rPr>
                    <w:rFonts w:hint="eastAsia"/>
                    <w:sz w:val="16"/>
                    <w:szCs w:val="16"/>
                    <w:lang w:eastAsia="zh-CN"/>
                  </w:rPr>
                  <w:delText>/</w:delText>
                </w:r>
              </w:del>
            </w:ins>
            <w:ins w:id="114" w:author="万青" w:date="2025-11-18T09:33:39Z">
              <w:r>
                <w:rPr>
                  <w:rFonts w:hint="eastAsia"/>
                  <w:sz w:val="16"/>
                  <w:szCs w:val="16"/>
                  <w:lang w:val="en-US" w:eastAsia="zh-CN"/>
                </w:rPr>
                <w:t xml:space="preserve"> </w:t>
              </w:r>
            </w:ins>
            <w:ins w:id="115" w:author="Qing Wan" w:date="2025-10-20T13:25:00Z">
              <w:r>
                <w:rPr>
                  <w:rFonts w:hint="eastAsia"/>
                  <w:sz w:val="16"/>
                  <w:szCs w:val="16"/>
                  <w:lang w:eastAsia="zh-CN"/>
                </w:rPr>
                <w:t>colour</w:t>
              </w:r>
            </w:ins>
            <w:r>
              <w:rPr>
                <w:sz w:val="16"/>
                <w:szCs w:val="16"/>
                <w:lang w:eastAsia="zh-CN"/>
              </w:rPr>
              <w:t xml:space="preserve">, </w:t>
            </w:r>
            <w:ins w:id="116" w:author="Qing Wan" w:date="2025-10-20T13:35:00Z">
              <w:r>
                <w:rPr>
                  <w:rFonts w:hint="eastAsia"/>
                  <w:sz w:val="16"/>
                  <w:szCs w:val="16"/>
                  <w:lang w:eastAsia="zh-CN"/>
                </w:rPr>
                <w:t xml:space="preserve">6DoF, </w:t>
              </w:r>
            </w:ins>
            <w:r>
              <w:rPr>
                <w:sz w:val="16"/>
                <w:szCs w:val="16"/>
                <w:lang w:eastAsia="zh-CN"/>
              </w:rPr>
              <w:t>AI-based)</w:t>
            </w:r>
          </w:p>
          <w:p w14:paraId="7AA792EF">
            <w:pPr>
              <w:pStyle w:val="105"/>
              <w:rPr>
                <w:rFonts w:eastAsia="Times New Roman"/>
                <w:sz w:val="16"/>
                <w:szCs w:val="16"/>
                <w:lang w:eastAsia="zh-CN"/>
              </w:rPr>
            </w:pPr>
            <w:r>
              <w:rPr>
                <w:sz w:val="16"/>
                <w:szCs w:val="16"/>
                <w:lang w:eastAsia="zh-CN"/>
              </w:rPr>
              <w:t>(note 2)</w:t>
            </w:r>
          </w:p>
        </w:tc>
        <w:tc>
          <w:tcPr>
            <w:tcW w:w="607" w:type="pct"/>
            <w:tcBorders>
              <w:top w:val="single" w:color="auto" w:sz="4" w:space="0"/>
              <w:left w:val="single" w:color="auto" w:sz="4" w:space="0"/>
              <w:bottom w:val="single" w:color="auto" w:sz="4" w:space="0"/>
              <w:right w:val="single" w:color="auto" w:sz="4" w:space="0"/>
            </w:tcBorders>
          </w:tcPr>
          <w:p w14:paraId="56597822">
            <w:pPr>
              <w:pStyle w:val="107"/>
              <w:rPr>
                <w:rFonts w:eastAsia="Times New Roman"/>
                <w:sz w:val="16"/>
                <w:szCs w:val="16"/>
                <w:lang w:eastAsia="zh-CN"/>
              </w:rPr>
            </w:pPr>
            <w:r>
              <w:rPr>
                <w:sz w:val="16"/>
                <w:szCs w:val="16"/>
              </w:rPr>
              <w:t>[</w:t>
            </w:r>
            <w:r>
              <w:rPr>
                <w:sz w:val="16"/>
                <w:szCs w:val="16"/>
                <w:lang w:eastAsia="zh-CN"/>
              </w:rPr>
              <w:t>99.9%-</w:t>
            </w:r>
            <w:r>
              <w:rPr>
                <w:sz w:val="16"/>
                <w:szCs w:val="16"/>
              </w:rPr>
              <w:t>99.</w:t>
            </w:r>
            <w:r>
              <w:rPr>
                <w:sz w:val="16"/>
                <w:szCs w:val="16"/>
                <w:lang w:eastAsia="zh-CN"/>
              </w:rPr>
              <w:t>9</w:t>
            </w:r>
            <w:r>
              <w:rPr>
                <w:sz w:val="16"/>
                <w:szCs w:val="16"/>
              </w:rPr>
              <w:t>9</w:t>
            </w:r>
            <w:r>
              <w:rPr>
                <w:sz w:val="16"/>
                <w:szCs w:val="16"/>
                <w:lang w:eastAsia="zh-CN"/>
              </w:rPr>
              <w:t>9%]</w:t>
            </w:r>
          </w:p>
          <w:p w14:paraId="07785C87">
            <w:pPr>
              <w:keepNext/>
              <w:keepLines/>
              <w:overflowPunct w:val="0"/>
              <w:autoSpaceDE w:val="0"/>
              <w:autoSpaceDN w:val="0"/>
              <w:adjustRightInd w:val="0"/>
              <w:spacing w:after="0"/>
              <w:rPr>
                <w:rFonts w:ascii="Arial" w:hAnsi="Arial" w:eastAsia="Times New Roman"/>
                <w:sz w:val="16"/>
                <w:szCs w:val="16"/>
                <w:lang w:eastAsia="ja-JP"/>
              </w:rPr>
            </w:pPr>
          </w:p>
        </w:tc>
        <w:tc>
          <w:tcPr>
            <w:tcW w:w="513" w:type="pct"/>
            <w:tcBorders>
              <w:top w:val="single" w:color="auto" w:sz="4" w:space="0"/>
              <w:left w:val="single" w:color="auto" w:sz="4" w:space="0"/>
              <w:bottom w:val="single" w:color="auto" w:sz="4" w:space="0"/>
              <w:right w:val="single" w:color="auto" w:sz="4" w:space="0"/>
            </w:tcBorders>
          </w:tcPr>
          <w:p w14:paraId="61B833BB">
            <w:pPr>
              <w:pStyle w:val="107"/>
              <w:rPr>
                <w:rFonts w:eastAsia="Times New Roman"/>
                <w:sz w:val="16"/>
                <w:szCs w:val="16"/>
                <w:lang w:eastAsia="zh-CN"/>
              </w:rPr>
            </w:pPr>
            <w:r>
              <w:rPr>
                <w:sz w:val="16"/>
                <w:szCs w:val="16"/>
                <w:lang w:eastAsia="zh-CN"/>
              </w:rPr>
              <w:t>1</w:t>
            </w:r>
          </w:p>
        </w:tc>
        <w:tc>
          <w:tcPr>
            <w:tcW w:w="656" w:type="pct"/>
            <w:tcBorders>
              <w:top w:val="single" w:color="auto" w:sz="4" w:space="0"/>
              <w:left w:val="single" w:color="auto" w:sz="4" w:space="0"/>
              <w:bottom w:val="single" w:color="auto" w:sz="4" w:space="0"/>
              <w:right w:val="single" w:color="auto" w:sz="4" w:space="0"/>
            </w:tcBorders>
          </w:tcPr>
          <w:p w14:paraId="6E483E19">
            <w:pPr>
              <w:pStyle w:val="107"/>
              <w:rPr>
                <w:rFonts w:eastAsia="Times New Roman"/>
                <w:sz w:val="16"/>
                <w:szCs w:val="16"/>
                <w:lang w:eastAsia="ja-JP"/>
              </w:rPr>
            </w:pPr>
            <w:r>
              <w:rPr>
                <w:sz w:val="16"/>
                <w:szCs w:val="16"/>
              </w:rPr>
              <w:t xml:space="preserve">Stationary, </w:t>
            </w:r>
            <w:r>
              <w:rPr>
                <w:sz w:val="16"/>
                <w:szCs w:val="16"/>
                <w:lang w:eastAsia="zh-CN"/>
              </w:rPr>
              <w:t>P</w:t>
            </w:r>
            <w:r>
              <w:rPr>
                <w:sz w:val="16"/>
                <w:szCs w:val="16"/>
              </w:rPr>
              <w:t>edestrian</w:t>
            </w:r>
          </w:p>
        </w:tc>
        <w:tc>
          <w:tcPr>
            <w:tcW w:w="843" w:type="pct"/>
            <w:tcBorders>
              <w:top w:val="single" w:color="auto" w:sz="4" w:space="0"/>
              <w:left w:val="single" w:color="auto" w:sz="4" w:space="0"/>
              <w:bottom w:val="single" w:color="auto" w:sz="4" w:space="0"/>
              <w:right w:val="single" w:color="auto" w:sz="4" w:space="0"/>
            </w:tcBorders>
          </w:tcPr>
          <w:p w14:paraId="37297945">
            <w:pPr>
              <w:pStyle w:val="107"/>
              <w:rPr>
                <w:rFonts w:eastAsia="Times New Roman"/>
                <w:sz w:val="16"/>
                <w:szCs w:val="16"/>
                <w:lang w:eastAsia="zh-CN"/>
              </w:rPr>
            </w:pPr>
            <w:r>
              <w:rPr>
                <w:sz w:val="16"/>
                <w:szCs w:val="16"/>
              </w:rPr>
              <w:t>[</w:t>
            </w:r>
            <w:r>
              <w:rPr>
                <w:sz w:val="16"/>
                <w:szCs w:val="16"/>
                <w:lang w:eastAsia="zh-CN"/>
              </w:rPr>
              <w:t>5</w:t>
            </w:r>
            <w:r>
              <w:rPr>
                <w:sz w:val="16"/>
                <w:szCs w:val="16"/>
              </w:rPr>
              <w:t xml:space="preserve"> m x 5 m]</w:t>
            </w:r>
          </w:p>
          <w:p w14:paraId="0F159E28">
            <w:pPr>
              <w:pStyle w:val="107"/>
              <w:rPr>
                <w:rFonts w:eastAsia="Times New Roman"/>
                <w:sz w:val="16"/>
                <w:szCs w:val="16"/>
                <w:lang w:eastAsia="ja-JP"/>
              </w:rPr>
            </w:pPr>
            <w:r>
              <w:rPr>
                <w:sz w:val="16"/>
                <w:szCs w:val="16"/>
              </w:rPr>
              <w:t xml:space="preserve">(note </w:t>
            </w:r>
            <w:r>
              <w:rPr>
                <w:sz w:val="16"/>
                <w:szCs w:val="16"/>
                <w:lang w:eastAsia="zh-CN"/>
              </w:rPr>
              <w:t>3</w:t>
            </w:r>
            <w:r>
              <w:rPr>
                <w:sz w:val="16"/>
                <w:szCs w:val="16"/>
              </w:rPr>
              <w:t>)</w:t>
            </w:r>
          </w:p>
        </w:tc>
      </w:tr>
      <w:tr w14:paraId="7F448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000" w:type="pct"/>
            <w:gridSpan w:val="7"/>
            <w:tcBorders>
              <w:top w:val="single" w:color="auto" w:sz="4" w:space="0"/>
              <w:left w:val="single" w:color="auto" w:sz="4" w:space="0"/>
              <w:bottom w:val="single" w:color="auto" w:sz="4" w:space="0"/>
              <w:right w:val="single" w:color="auto" w:sz="4" w:space="0"/>
            </w:tcBorders>
          </w:tcPr>
          <w:p w14:paraId="5C26495B">
            <w:pPr>
              <w:pStyle w:val="120"/>
              <w:ind w:left="720" w:hanging="720"/>
              <w:rPr>
                <w:rFonts w:eastAsia="Times New Roman"/>
                <w:sz w:val="16"/>
                <w:szCs w:val="16"/>
                <w:lang w:eastAsia="zh-CN"/>
              </w:rPr>
            </w:pPr>
            <w:r>
              <w:rPr>
                <w:sz w:val="16"/>
                <w:szCs w:val="16"/>
                <w:lang w:eastAsia="zh-CN"/>
              </w:rPr>
              <w:t>NOTE 1: For real-time presence of hologram, refer to [169]; for more interaction, the motion-to-photon delay will consider the effect of cyber sickness [170]</w:t>
            </w:r>
          </w:p>
          <w:p w14:paraId="1C1D97E9">
            <w:pPr>
              <w:pStyle w:val="120"/>
              <w:ind w:left="720" w:hanging="720"/>
              <w:rPr>
                <w:sz w:val="16"/>
                <w:szCs w:val="16"/>
                <w:lang w:eastAsia="zh-CN"/>
              </w:rPr>
            </w:pPr>
            <w:r>
              <w:rPr>
                <w:sz w:val="16"/>
                <w:szCs w:val="16"/>
              </w:rPr>
              <w:t xml:space="preserve">NOTE </w:t>
            </w:r>
            <w:r>
              <w:rPr>
                <w:sz w:val="16"/>
                <w:szCs w:val="16"/>
                <w:lang w:eastAsia="zh-CN"/>
              </w:rPr>
              <w:t>2</w:t>
            </w:r>
            <w:r>
              <w:rPr>
                <w:sz w:val="16"/>
                <w:szCs w:val="16"/>
              </w:rPr>
              <w:t>:</w:t>
            </w:r>
            <w:r>
              <w:rPr>
                <w:sz w:val="16"/>
                <w:szCs w:val="16"/>
                <w:lang w:eastAsia="zh-CN"/>
              </w:rPr>
              <w:t xml:space="preserve"> For volumetric-based holography, </w:t>
            </w:r>
            <w:bookmarkStart w:id="61" w:name="OLE_LINK61"/>
            <w:bookmarkStart w:id="62" w:name="OLE_LINK60"/>
            <w:bookmarkStart w:id="63" w:name="OLE_LINK59"/>
            <w:r>
              <w:rPr>
                <w:sz w:val="16"/>
                <w:szCs w:val="16"/>
                <w:lang w:eastAsia="zh-CN"/>
              </w:rPr>
              <w:t>the bandwidth is impacted by the effective pixel count, w</w:t>
            </w:r>
            <w:bookmarkEnd w:id="61"/>
            <w:bookmarkEnd w:id="62"/>
            <w:bookmarkEnd w:id="63"/>
            <w:r>
              <w:rPr>
                <w:sz w:val="16"/>
                <w:szCs w:val="16"/>
                <w:lang w:eastAsia="zh-CN"/>
              </w:rPr>
              <w:t>hich is relate</w:t>
            </w:r>
            <w:bookmarkStart w:id="64" w:name="OLE_LINK51"/>
            <w:bookmarkStart w:id="65" w:name="OLE_LINK52"/>
            <w:r>
              <w:rPr>
                <w:sz w:val="16"/>
                <w:szCs w:val="16"/>
                <w:lang w:eastAsia="zh-CN"/>
              </w:rPr>
              <w:t>d to the resolution, colour quality and bit-depth</w:t>
            </w:r>
            <w:ins w:id="117" w:author="Qing Wan" w:date="2025-10-20T14:02:00Z">
              <w:r>
                <w:rPr>
                  <w:rFonts w:hint="eastAsia"/>
                  <w:sz w:val="16"/>
                  <w:szCs w:val="16"/>
                  <w:lang w:eastAsia="zh-CN"/>
                </w:rPr>
                <w:t>.</w:t>
              </w:r>
            </w:ins>
            <w:r>
              <w:rPr>
                <w:sz w:val="16"/>
                <w:szCs w:val="16"/>
                <w:lang w:eastAsia="zh-CN"/>
              </w:rPr>
              <w:t xml:space="preserve"> [106] </w:t>
            </w:r>
            <w:bookmarkEnd w:id="64"/>
            <w:bookmarkEnd w:id="65"/>
            <w:ins w:id="118" w:author="Qing Wan" w:date="2025-10-20T14:01:00Z">
              <w:r>
                <w:rPr>
                  <w:rFonts w:hint="eastAsia"/>
                  <w:sz w:val="16"/>
                  <w:szCs w:val="16"/>
                  <w:lang w:eastAsia="zh-CN"/>
                </w:rPr>
                <w:t xml:space="preserve">4-parallax is </w:t>
              </w:r>
            </w:ins>
            <w:ins w:id="119" w:author="Qing Wan" w:date="2025-10-20T15:31:00Z">
              <w:bookmarkStart w:id="66" w:name="OLE_LINK71"/>
              <w:bookmarkStart w:id="67" w:name="OLE_LINK70"/>
              <w:r>
                <w:rPr>
                  <w:rFonts w:hint="eastAsia"/>
                  <w:sz w:val="16"/>
                  <w:szCs w:val="16"/>
                  <w:lang w:eastAsia="zh-CN"/>
                </w:rPr>
                <w:t xml:space="preserve">used for </w:t>
              </w:r>
              <w:bookmarkEnd w:id="66"/>
              <w:bookmarkEnd w:id="67"/>
              <w:r>
                <w:rPr>
                  <w:rFonts w:hint="eastAsia"/>
                  <w:sz w:val="16"/>
                  <w:szCs w:val="16"/>
                  <w:lang w:eastAsia="zh-CN"/>
                </w:rPr>
                <w:t>entry-level</w:t>
              </w:r>
            </w:ins>
            <w:ins w:id="120" w:author="Qing Wan" w:date="2025-10-20T15:13:00Z">
              <w:r>
                <w:rPr>
                  <w:rFonts w:hint="eastAsia"/>
                  <w:sz w:val="16"/>
                  <w:szCs w:val="16"/>
                  <w:lang w:eastAsia="zh-CN"/>
                </w:rPr>
                <w:t xml:space="preserve"> </w:t>
              </w:r>
            </w:ins>
            <w:ins w:id="121" w:author="Qing Wan" w:date="2025-10-20T14:01:00Z">
              <w:r>
                <w:rPr>
                  <w:rFonts w:hint="eastAsia"/>
                  <w:sz w:val="16"/>
                  <w:szCs w:val="16"/>
                  <w:lang w:eastAsia="zh-CN"/>
                </w:rPr>
                <w:t>6DoF, and</w:t>
              </w:r>
            </w:ins>
            <w:ins w:id="122" w:author="Qing Wan" w:date="2025-10-20T14:42:00Z">
              <w:r>
                <w:rPr>
                  <w:rFonts w:hint="eastAsia"/>
                  <w:sz w:val="16"/>
                  <w:szCs w:val="16"/>
                  <w:lang w:eastAsia="zh-CN"/>
                </w:rPr>
                <w:t xml:space="preserve"> </w:t>
              </w:r>
            </w:ins>
            <w:ins w:id="123" w:author="Qing Wan" w:date="2025-10-20T15:27:00Z">
              <w:r>
                <w:rPr>
                  <w:rFonts w:hint="eastAsia"/>
                  <w:sz w:val="16"/>
                  <w:szCs w:val="16"/>
                  <w:lang w:eastAsia="zh-CN"/>
                </w:rPr>
                <w:t xml:space="preserve">can </w:t>
              </w:r>
            </w:ins>
            <w:ins w:id="124" w:author="Qing Wan" w:date="2025-10-20T14:43:00Z">
              <w:r>
                <w:rPr>
                  <w:rFonts w:hint="eastAsia"/>
                  <w:sz w:val="16"/>
                  <w:szCs w:val="16"/>
                  <w:lang w:eastAsia="zh-CN"/>
                </w:rPr>
                <w:t xml:space="preserve">extend to more viewpoints </w:t>
              </w:r>
            </w:ins>
            <w:ins w:id="125" w:author="Qing Wan" w:date="2025-10-20T14:53:00Z">
              <w:r>
                <w:rPr>
                  <w:rFonts w:hint="eastAsia"/>
                  <w:sz w:val="16"/>
                  <w:szCs w:val="16"/>
                  <w:lang w:eastAsia="zh-CN"/>
                </w:rPr>
                <w:t xml:space="preserve">for </w:t>
              </w:r>
            </w:ins>
            <w:ins w:id="126" w:author="Qing Wan" w:date="2025-10-20T14:54:00Z">
              <w:r>
                <w:rPr>
                  <w:rFonts w:hint="eastAsia"/>
                  <w:sz w:val="16"/>
                  <w:szCs w:val="16"/>
                  <w:lang w:eastAsia="zh-CN"/>
                </w:rPr>
                <w:t>high</w:t>
              </w:r>
            </w:ins>
            <w:ins w:id="127" w:author="Qing Wan" w:date="2025-10-20T15:26:00Z">
              <w:r>
                <w:rPr>
                  <w:rFonts w:hint="eastAsia"/>
                  <w:sz w:val="16"/>
                  <w:szCs w:val="16"/>
                  <w:lang w:eastAsia="zh-CN"/>
                </w:rPr>
                <w:t>er</w:t>
              </w:r>
            </w:ins>
            <w:ins w:id="128" w:author="Qing Wan" w:date="2025-10-20T14:54:00Z">
              <w:r>
                <w:rPr>
                  <w:rFonts w:hint="eastAsia"/>
                  <w:sz w:val="16"/>
                  <w:szCs w:val="16"/>
                  <w:lang w:eastAsia="zh-CN"/>
                </w:rPr>
                <w:t xml:space="preserve"> accuracy</w:t>
              </w:r>
            </w:ins>
            <w:ins w:id="129" w:author="Qing Wan" w:date="2025-10-20T15:59:00Z">
              <w:r>
                <w:rPr>
                  <w:rFonts w:hint="eastAsia"/>
                  <w:sz w:val="16"/>
                  <w:szCs w:val="16"/>
                  <w:lang w:eastAsia="zh-CN"/>
                </w:rPr>
                <w:t xml:space="preserve">. </w:t>
              </w:r>
            </w:ins>
            <w:ins w:id="130" w:author="Qing Wan" w:date="2025-10-20T12:05:00Z">
              <w:r>
                <w:rPr>
                  <w:rFonts w:hint="eastAsia"/>
                  <w:sz w:val="16"/>
                  <w:szCs w:val="16"/>
                  <w:lang w:eastAsia="zh-CN"/>
                </w:rPr>
                <w:t>T</w:t>
              </w:r>
            </w:ins>
            <w:del w:id="131" w:author="Qing Wan" w:date="2025-10-20T12:05:00Z">
              <w:r>
                <w:rPr>
                  <w:sz w:val="16"/>
                  <w:szCs w:val="16"/>
                  <w:lang w:eastAsia="zh-CN"/>
                </w:rPr>
                <w:delText>t</w:delText>
              </w:r>
            </w:del>
            <w:r>
              <w:rPr>
                <w:sz w:val="16"/>
                <w:szCs w:val="16"/>
                <w:lang w:eastAsia="zh-CN"/>
              </w:rPr>
              <w:t>he</w:t>
            </w:r>
            <w:r>
              <w:rPr>
                <w:sz w:val="16"/>
                <w:szCs w:val="16"/>
              </w:rPr>
              <w:t xml:space="preserve"> data rate </w:t>
            </w:r>
            <w:ins w:id="132" w:author="Qing Wan" w:date="2025-10-20T16:00:00Z">
              <w:r>
                <w:rPr>
                  <w:rFonts w:hint="eastAsia"/>
                  <w:sz w:val="16"/>
                  <w:szCs w:val="16"/>
                  <w:lang w:eastAsia="zh-CN"/>
                </w:rPr>
                <w:t xml:space="preserve">can be </w:t>
              </w:r>
            </w:ins>
            <w:del w:id="133" w:author="Qing Wan" w:date="2025-10-20T16:00:00Z">
              <w:r>
                <w:rPr>
                  <w:sz w:val="16"/>
                  <w:szCs w:val="16"/>
                </w:rPr>
                <w:delText xml:space="preserve">is </w:delText>
              </w:r>
            </w:del>
            <w:ins w:id="134" w:author="Qing Wan" w:date="2025-10-20T16:00:00Z">
              <w:r>
                <w:rPr>
                  <w:rFonts w:hint="eastAsia"/>
                  <w:sz w:val="16"/>
                  <w:szCs w:val="16"/>
                  <w:lang w:eastAsia="zh-CN"/>
                </w:rPr>
                <w:t xml:space="preserve">estimated </w:t>
              </w:r>
            </w:ins>
            <w:del w:id="135" w:author="Qing Wan" w:date="2025-10-20T16:00:00Z">
              <w:r>
                <w:rPr>
                  <w:sz w:val="16"/>
                  <w:szCs w:val="16"/>
                  <w:lang w:eastAsia="zh-CN"/>
                </w:rPr>
                <w:delText xml:space="preserve">calculated </w:delText>
              </w:r>
            </w:del>
            <w:r>
              <w:rPr>
                <w:sz w:val="16"/>
                <w:szCs w:val="16"/>
                <w:lang w:eastAsia="zh-CN"/>
              </w:rPr>
              <w:t>based on [105] for uncompressed raw data, and optimized by different compression algorithms with different compression rate stated in [171]</w:t>
            </w:r>
            <w:ins w:id="136" w:author="Qing Wan" w:date="2025-10-20T11:41:00Z">
              <w:r>
                <w:rPr>
                  <w:rFonts w:hint="eastAsia"/>
                  <w:sz w:val="16"/>
                  <w:szCs w:val="16"/>
                  <w:lang w:eastAsia="zh-CN"/>
                </w:rPr>
                <w:t>, such as H.26</w:t>
              </w:r>
            </w:ins>
            <w:ins w:id="137" w:author="Qing Wan" w:date="2025-10-20T12:06:00Z">
              <w:r>
                <w:rPr>
                  <w:rFonts w:hint="eastAsia"/>
                  <w:sz w:val="16"/>
                  <w:szCs w:val="16"/>
                  <w:lang w:eastAsia="zh-CN"/>
                </w:rPr>
                <w:t>5</w:t>
              </w:r>
            </w:ins>
            <w:ins w:id="138" w:author="Qing Wan" w:date="2025-10-20T15:15:00Z">
              <w:r>
                <w:rPr>
                  <w:rFonts w:hint="eastAsia"/>
                  <w:sz w:val="16"/>
                  <w:szCs w:val="16"/>
                  <w:lang w:eastAsia="zh-CN"/>
                </w:rPr>
                <w:t>/HEVC</w:t>
              </w:r>
            </w:ins>
            <w:ins w:id="139" w:author="Qing Wan" w:date="2025-10-20T12:06:00Z">
              <w:r>
                <w:rPr>
                  <w:rFonts w:hint="eastAsia"/>
                  <w:sz w:val="16"/>
                  <w:szCs w:val="16"/>
                  <w:lang w:eastAsia="zh-CN"/>
                </w:rPr>
                <w:t>, H</w:t>
              </w:r>
            </w:ins>
            <w:ins w:id="140" w:author="Qing Wan" w:date="2025-10-20T12:07:00Z">
              <w:r>
                <w:rPr>
                  <w:rFonts w:hint="eastAsia"/>
                  <w:sz w:val="16"/>
                  <w:szCs w:val="16"/>
                  <w:lang w:eastAsia="zh-CN"/>
                </w:rPr>
                <w:t>.</w:t>
              </w:r>
            </w:ins>
            <w:ins w:id="141" w:author="Qing Wan" w:date="2025-10-20T12:06:00Z">
              <w:r>
                <w:rPr>
                  <w:rFonts w:hint="eastAsia"/>
                  <w:sz w:val="16"/>
                  <w:szCs w:val="16"/>
                  <w:lang w:eastAsia="zh-CN"/>
                </w:rPr>
                <w:t>26</w:t>
              </w:r>
            </w:ins>
            <w:ins w:id="142" w:author="Qing Wan" w:date="2025-10-20T11:41:00Z">
              <w:r>
                <w:rPr>
                  <w:rFonts w:hint="eastAsia"/>
                  <w:sz w:val="16"/>
                  <w:szCs w:val="16"/>
                  <w:lang w:eastAsia="zh-CN"/>
                </w:rPr>
                <w:t>6</w:t>
              </w:r>
            </w:ins>
            <w:ins w:id="143" w:author="Qing Wan" w:date="2025-10-20T15:15:00Z">
              <w:r>
                <w:rPr>
                  <w:rFonts w:hint="eastAsia"/>
                  <w:sz w:val="16"/>
                  <w:szCs w:val="16"/>
                  <w:lang w:eastAsia="zh-CN"/>
                </w:rPr>
                <w:t>/VVC</w:t>
              </w:r>
            </w:ins>
            <w:ins w:id="144" w:author="Qing Wan" w:date="2025-10-20T12:07:00Z">
              <w:r>
                <w:rPr>
                  <w:rFonts w:hint="eastAsia"/>
                  <w:sz w:val="16"/>
                  <w:szCs w:val="16"/>
                  <w:lang w:eastAsia="zh-CN"/>
                </w:rPr>
                <w:t>, MV-HEVC</w:t>
              </w:r>
            </w:ins>
            <w:r>
              <w:rPr>
                <w:sz w:val="16"/>
                <w:szCs w:val="16"/>
                <w:lang w:eastAsia="zh-CN"/>
              </w:rPr>
              <w:t xml:space="preserve">. With the help of AI technologies such as Neural Holographic Video Compression (NHVC), the bandwidth for transmitting hologram </w:t>
            </w:r>
            <w:ins w:id="145" w:author="Qing Wan" w:date="2025-10-20T16:00:00Z">
              <w:r>
                <w:rPr>
                  <w:rFonts w:hint="eastAsia"/>
                  <w:sz w:val="16"/>
                  <w:szCs w:val="16"/>
                  <w:lang w:eastAsia="zh-CN"/>
                </w:rPr>
                <w:t>can</w:t>
              </w:r>
            </w:ins>
            <w:del w:id="146" w:author="Qing Wan" w:date="2025-10-20T16:00:00Z">
              <w:r>
                <w:rPr>
                  <w:sz w:val="16"/>
                  <w:szCs w:val="16"/>
                  <w:lang w:eastAsia="zh-CN"/>
                </w:rPr>
                <w:delText>wil</w:delText>
              </w:r>
            </w:del>
            <w:del w:id="147" w:author="Qing Wan" w:date="2025-10-20T16:01:00Z">
              <w:r>
                <w:rPr>
                  <w:sz w:val="16"/>
                  <w:szCs w:val="16"/>
                  <w:lang w:eastAsia="zh-CN"/>
                </w:rPr>
                <w:delText>l</w:delText>
              </w:r>
            </w:del>
            <w:r>
              <w:rPr>
                <w:sz w:val="16"/>
                <w:szCs w:val="16"/>
                <w:lang w:eastAsia="zh-CN"/>
              </w:rPr>
              <w:t xml:space="preserve"> be optimized a lot [173] </w:t>
            </w:r>
          </w:p>
          <w:p w14:paraId="76463692">
            <w:pPr>
              <w:pStyle w:val="120"/>
              <w:ind w:left="642" w:hanging="642"/>
              <w:rPr>
                <w:rFonts w:eastAsia="Times New Roman"/>
                <w:sz w:val="16"/>
                <w:szCs w:val="16"/>
                <w:lang w:eastAsia="zh-CN"/>
              </w:rPr>
            </w:pPr>
            <w:r>
              <w:rPr>
                <w:sz w:val="16"/>
                <w:szCs w:val="16"/>
              </w:rPr>
              <w:t xml:space="preserve">NOTE </w:t>
            </w:r>
            <w:r>
              <w:rPr>
                <w:sz w:val="16"/>
                <w:szCs w:val="16"/>
                <w:lang w:eastAsia="zh-CN"/>
              </w:rPr>
              <w:t>3</w:t>
            </w:r>
            <w:r>
              <w:rPr>
                <w:sz w:val="16"/>
                <w:szCs w:val="16"/>
              </w:rPr>
              <w:t xml:space="preserve">: </w:t>
            </w:r>
            <w:r>
              <w:rPr>
                <w:rFonts w:eastAsia="Yu Mincho"/>
                <w:sz w:val="16"/>
                <w:szCs w:val="16"/>
              </w:rPr>
              <w:t>The size of a small room/office</w:t>
            </w:r>
            <w:r>
              <w:rPr>
                <w:sz w:val="16"/>
                <w:szCs w:val="16"/>
              </w:rPr>
              <w:t>.</w:t>
            </w:r>
          </w:p>
        </w:tc>
      </w:tr>
    </w:tbl>
    <w:p w14:paraId="0E104F39">
      <w:pPr>
        <w:rPr>
          <w:rFonts w:eastAsia="Yu Mincho"/>
          <w:lang w:eastAsia="zh-CN"/>
        </w:rPr>
      </w:pPr>
      <w:bookmarkStart w:id="71" w:name="_GoBack"/>
      <w:bookmarkEnd w:id="71"/>
    </w:p>
    <w:p w14:paraId="39E08B91">
      <w:pPr>
        <w:pStyle w:val="114"/>
        <w:rPr>
          <w:del w:id="148" w:author="Qing Wan" w:date="2025-10-20T10:36:00Z"/>
          <w:rFonts w:eastAsia="等线"/>
          <w:lang w:eastAsia="zh-CN"/>
        </w:rPr>
      </w:pPr>
      <w:del w:id="149" w:author="Qing Wan" w:date="2025-10-20T10:36:00Z">
        <w:r>
          <w:rPr>
            <w:rFonts w:eastAsia="Yu Mincho"/>
            <w:lang w:eastAsia="zh-CN"/>
          </w:rPr>
          <w:delText>Editor’s N</w:delText>
        </w:r>
      </w:del>
      <w:del w:id="150" w:author="Qing Wan" w:date="2025-10-20T10:36:00Z">
        <w:r>
          <w:rPr>
            <w:rFonts w:eastAsia="等线"/>
            <w:lang w:eastAsia="zh-CN"/>
          </w:rPr>
          <w:delText>ote</w:delText>
        </w:r>
      </w:del>
      <w:del w:id="151" w:author="Qing Wan" w:date="2025-10-20T10:36:00Z">
        <w:r>
          <w:rPr>
            <w:rFonts w:eastAsia="Yu Mincho"/>
            <w:lang w:eastAsia="zh-CN"/>
          </w:rPr>
          <w:delText xml:space="preserve">: The </w:delText>
        </w:r>
      </w:del>
      <w:del w:id="152" w:author="Qing Wan" w:date="2025-10-20T10:36:00Z">
        <w:r>
          <w:rPr>
            <w:rFonts w:eastAsia="等线"/>
            <w:lang w:eastAsia="zh-CN"/>
          </w:rPr>
          <w:delText xml:space="preserve">KPI value for holographic communication </w:delText>
        </w:r>
      </w:del>
      <w:del w:id="153" w:author="Qing Wan" w:date="2025-10-20T10:36:00Z">
        <w:r>
          <w:rPr>
            <w:rFonts w:eastAsia="Yu Mincho"/>
            <w:lang w:eastAsia="zh-CN"/>
          </w:rPr>
          <w:delText>is FFS</w:delText>
        </w:r>
      </w:del>
      <w:del w:id="154" w:author="Qing Wan" w:date="2025-10-20T10:36:00Z">
        <w:r>
          <w:rPr>
            <w:rFonts w:eastAsia="等线"/>
            <w:lang w:eastAsia="zh-CN"/>
          </w:rPr>
          <w:delText>.</w:delText>
        </w:r>
      </w:del>
    </w:p>
    <w:p w14:paraId="4B1CF1E1">
      <w:pPr>
        <w:rPr>
          <w:rFonts w:eastAsia="等线"/>
          <w:lang w:eastAsia="zh-CN"/>
        </w:rPr>
      </w:pPr>
      <w:r>
        <w:rPr>
          <w:lang w:eastAsia="nl-NL"/>
        </w:rPr>
        <w:t>[PR</w:t>
      </w:r>
      <w:r>
        <w:rPr>
          <w:rFonts w:eastAsia="宋体"/>
          <w:lang w:eastAsia="zh-CN"/>
        </w:rPr>
        <w:t xml:space="preserve"> </w:t>
      </w:r>
      <w:r>
        <w:rPr>
          <w:lang w:eastAsia="nl-NL"/>
        </w:rPr>
        <w:t>9.</w:t>
      </w:r>
      <w:r>
        <w:rPr>
          <w:rFonts w:eastAsia="宋体"/>
          <w:lang w:eastAsia="zh-CN"/>
        </w:rPr>
        <w:t>8</w:t>
      </w:r>
      <w:r>
        <w:rPr>
          <w:lang w:eastAsia="nl-NL"/>
        </w:rPr>
        <w:t>.6-</w:t>
      </w:r>
      <w:r>
        <w:rPr>
          <w:rFonts w:eastAsia="等线"/>
          <w:lang w:eastAsia="zh-CN"/>
        </w:rPr>
        <w:t>2</w:t>
      </w:r>
      <w:r>
        <w:rPr>
          <w:lang w:eastAsia="nl-NL"/>
        </w:rPr>
        <w:t>]</w:t>
      </w:r>
      <w:r>
        <w:rPr>
          <w:rFonts w:eastAsia="等线"/>
          <w:lang w:eastAsia="zh-CN"/>
        </w:rPr>
        <w:t xml:space="preserve"> Subject to operator’s policy, the 6G system shall support mechanisms to adapt QoS of the media traffic in a conversational holographic communication to achieve consistent user experience under varying network conditions.</w:t>
      </w:r>
    </w:p>
    <w:bookmarkEnd w:id="20"/>
    <w:bookmarkEnd w:id="21"/>
    <w:bookmarkEnd w:id="22"/>
    <w:bookmarkEnd w:id="23"/>
    <w:bookmarkEnd w:id="24"/>
    <w:bookmarkEnd w:id="25"/>
    <w:p w14:paraId="32D467C7">
      <w:pPr>
        <w:pStyle w:val="114"/>
        <w:overflowPunct/>
        <w:autoSpaceDE/>
        <w:autoSpaceDN/>
        <w:adjustRightInd/>
        <w:textAlignment w:val="auto"/>
        <w:rPr>
          <w:del w:id="155" w:author="万青" w:date="2025-11-18T14:21:39Z"/>
        </w:rPr>
      </w:pPr>
      <w:del w:id="156" w:author="万青" w:date="2025-11-18T14:21:39Z">
        <w:bookmarkStart w:id="68" w:name="OLE_LINK827"/>
        <w:bookmarkStart w:id="69" w:name="OLE_LINK826"/>
        <w:bookmarkStart w:id="70" w:name="OLE_LINK5"/>
        <w:r>
          <w:rPr>
            <w:rFonts w:eastAsia="等线"/>
          </w:rPr>
          <w:delText xml:space="preserve">Editor’s Note: </w:delText>
        </w:r>
      </w:del>
      <w:del w:id="157" w:author="万青" w:date="2025-11-18T14:21:39Z">
        <w:r>
          <w:rPr>
            <w:rFonts w:eastAsia="Yu Mincho"/>
            <w:lang w:eastAsia="zh-CN"/>
          </w:rPr>
          <w:delText>The consideration of other requirements necessary for realizing the above use case is FFS.</w:delText>
        </w:r>
      </w:del>
    </w:p>
    <w:p w14:paraId="69EA68DE">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End of Changes * * * *</w:t>
      </w:r>
      <w:bookmarkEnd w:id="68"/>
      <w:bookmarkEnd w:id="69"/>
      <w:bookmarkEnd w:id="70"/>
    </w:p>
    <w:sectPr>
      <w:footerReference r:id="rId4" w:type="default"/>
      <w:footnotePr>
        <w:numRestart w:val="eachSect"/>
      </w:footnotePr>
      <w:pgSz w:w="11907" w:h="16840"/>
      <w:pgMar w:top="1416" w:right="1017"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3A6B8">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3D058C7"/>
    <w:multiLevelType w:val="multilevel"/>
    <w:tmpl w:val="13D058C7"/>
    <w:lvl w:ilvl="0" w:tentative="0">
      <w:start w:val="1"/>
      <w:numFmt w:val="bullet"/>
      <w:pStyle w:val="203"/>
      <w:lvlText w:val=""/>
      <w:lvlJc w:val="left"/>
      <w:pPr>
        <w:ind w:left="731" w:hanging="360"/>
      </w:pPr>
      <w:rPr>
        <w:rFonts w:hint="default" w:ascii="Symbol" w:hAnsi="Symbol"/>
      </w:rPr>
    </w:lvl>
    <w:lvl w:ilvl="1" w:tentative="0">
      <w:start w:val="1"/>
      <w:numFmt w:val="bullet"/>
      <w:lvlText w:val="o"/>
      <w:lvlJc w:val="left"/>
      <w:pPr>
        <w:ind w:left="1451" w:hanging="360"/>
      </w:pPr>
      <w:rPr>
        <w:rFonts w:hint="default" w:ascii="Courier New" w:hAnsi="Courier New" w:cs="Courier New"/>
      </w:rPr>
    </w:lvl>
    <w:lvl w:ilvl="2" w:tentative="0">
      <w:start w:val="1"/>
      <w:numFmt w:val="bullet"/>
      <w:lvlText w:val=""/>
      <w:lvlJc w:val="left"/>
      <w:pPr>
        <w:ind w:left="2171" w:hanging="360"/>
      </w:pPr>
      <w:rPr>
        <w:rFonts w:hint="default" w:ascii="Wingdings" w:hAnsi="Wingdings"/>
      </w:rPr>
    </w:lvl>
    <w:lvl w:ilvl="3" w:tentative="0">
      <w:start w:val="1"/>
      <w:numFmt w:val="bullet"/>
      <w:lvlText w:val=""/>
      <w:lvlJc w:val="left"/>
      <w:pPr>
        <w:ind w:left="2891" w:hanging="360"/>
      </w:pPr>
      <w:rPr>
        <w:rFonts w:hint="default" w:ascii="Symbol" w:hAnsi="Symbol"/>
      </w:rPr>
    </w:lvl>
    <w:lvl w:ilvl="4" w:tentative="0">
      <w:start w:val="1"/>
      <w:numFmt w:val="bullet"/>
      <w:lvlText w:val="o"/>
      <w:lvlJc w:val="left"/>
      <w:pPr>
        <w:ind w:left="3611" w:hanging="360"/>
      </w:pPr>
      <w:rPr>
        <w:rFonts w:hint="default" w:ascii="Courier New" w:hAnsi="Courier New" w:cs="Courier New"/>
      </w:rPr>
    </w:lvl>
    <w:lvl w:ilvl="5" w:tentative="0">
      <w:start w:val="1"/>
      <w:numFmt w:val="bullet"/>
      <w:lvlText w:val=""/>
      <w:lvlJc w:val="left"/>
      <w:pPr>
        <w:ind w:left="4331" w:hanging="360"/>
      </w:pPr>
      <w:rPr>
        <w:rFonts w:hint="default" w:ascii="Wingdings" w:hAnsi="Wingdings"/>
      </w:rPr>
    </w:lvl>
    <w:lvl w:ilvl="6" w:tentative="0">
      <w:start w:val="1"/>
      <w:numFmt w:val="bullet"/>
      <w:lvlText w:val=""/>
      <w:lvlJc w:val="left"/>
      <w:pPr>
        <w:ind w:left="5051" w:hanging="360"/>
      </w:pPr>
      <w:rPr>
        <w:rFonts w:hint="default" w:ascii="Symbol" w:hAnsi="Symbol"/>
      </w:rPr>
    </w:lvl>
    <w:lvl w:ilvl="7" w:tentative="0">
      <w:start w:val="1"/>
      <w:numFmt w:val="bullet"/>
      <w:lvlText w:val="o"/>
      <w:lvlJc w:val="left"/>
      <w:pPr>
        <w:ind w:left="5771" w:hanging="360"/>
      </w:pPr>
      <w:rPr>
        <w:rFonts w:hint="default" w:ascii="Courier New" w:hAnsi="Courier New" w:cs="Courier New"/>
      </w:rPr>
    </w:lvl>
    <w:lvl w:ilvl="8" w:tentative="0">
      <w:start w:val="1"/>
      <w:numFmt w:val="bullet"/>
      <w:lvlText w:val=""/>
      <w:lvlJc w:val="left"/>
      <w:pPr>
        <w:ind w:left="6491" w:hanging="360"/>
      </w:pPr>
      <w:rPr>
        <w:rFonts w:hint="default" w:ascii="Wingdings" w:hAnsi="Wingdings"/>
      </w:rPr>
    </w:lvl>
  </w:abstractNum>
  <w:abstractNum w:abstractNumId="11">
    <w:nsid w:val="29F978E9"/>
    <w:multiLevelType w:val="multilevel"/>
    <w:tmpl w:val="29F978E9"/>
    <w:lvl w:ilvl="0" w:tentative="0">
      <w:start w:val="1"/>
      <w:numFmt w:val="bullet"/>
      <w:pStyle w:val="20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AC0723F"/>
    <w:multiLevelType w:val="multilevel"/>
    <w:tmpl w:val="4AC0723F"/>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3">
    <w:nsid w:val="4F2D3CBA"/>
    <w:multiLevelType w:val="multilevel"/>
    <w:tmpl w:val="4F2D3CBA"/>
    <w:lvl w:ilvl="0" w:tentative="0">
      <w:start w:val="1"/>
      <w:numFmt w:val="lowerLetter"/>
      <w:pStyle w:val="21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1030207"/>
    <w:multiLevelType w:val="multilevel"/>
    <w:tmpl w:val="61030207"/>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5">
    <w:nsid w:val="7BD44C63"/>
    <w:multiLevelType w:val="multilevel"/>
    <w:tmpl w:val="7BD44C63"/>
    <w:lvl w:ilvl="0" w:tentative="0">
      <w:start w:val="1"/>
      <w:numFmt w:val="decimal"/>
      <w:pStyle w:val="205"/>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5"/>
  </w:num>
  <w:num w:numId="13">
    <w:abstractNumId w:val="11"/>
  </w:num>
  <w:num w:numId="14">
    <w:abstractNumId w:val="13"/>
  </w:num>
  <w:num w:numId="15">
    <w:abstractNumId w:val="12"/>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g Wan">
    <w15:presenceInfo w15:providerId="None" w15:userId="Qing Wan"/>
  </w15:person>
  <w15:person w15:author="万青">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838"/>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6A"/>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05C"/>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BA1"/>
    <w:rsid w:val="0007139D"/>
    <w:rsid w:val="000719B9"/>
    <w:rsid w:val="00071B3B"/>
    <w:rsid w:val="00071EDD"/>
    <w:rsid w:val="00073532"/>
    <w:rsid w:val="00074EA4"/>
    <w:rsid w:val="00075220"/>
    <w:rsid w:val="00075299"/>
    <w:rsid w:val="0007539B"/>
    <w:rsid w:val="000759E9"/>
    <w:rsid w:val="00075E17"/>
    <w:rsid w:val="00076A6D"/>
    <w:rsid w:val="000777BC"/>
    <w:rsid w:val="00077C4E"/>
    <w:rsid w:val="00080270"/>
    <w:rsid w:val="00080374"/>
    <w:rsid w:val="00080512"/>
    <w:rsid w:val="00081B67"/>
    <w:rsid w:val="000820CC"/>
    <w:rsid w:val="00082958"/>
    <w:rsid w:val="000829F9"/>
    <w:rsid w:val="00082F00"/>
    <w:rsid w:val="00084194"/>
    <w:rsid w:val="000848AD"/>
    <w:rsid w:val="0008546E"/>
    <w:rsid w:val="00085AC0"/>
    <w:rsid w:val="00085F1A"/>
    <w:rsid w:val="00086DAE"/>
    <w:rsid w:val="00086ECB"/>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649"/>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2E84"/>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537"/>
    <w:rsid w:val="000E0B40"/>
    <w:rsid w:val="000E111B"/>
    <w:rsid w:val="000E1473"/>
    <w:rsid w:val="000E166B"/>
    <w:rsid w:val="000E1B6A"/>
    <w:rsid w:val="000E23ED"/>
    <w:rsid w:val="000E2C17"/>
    <w:rsid w:val="000E2C55"/>
    <w:rsid w:val="000E3149"/>
    <w:rsid w:val="000E4969"/>
    <w:rsid w:val="000E728D"/>
    <w:rsid w:val="000E7B54"/>
    <w:rsid w:val="000F0A3E"/>
    <w:rsid w:val="000F10FF"/>
    <w:rsid w:val="000F1DA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6A7A"/>
    <w:rsid w:val="001676CA"/>
    <w:rsid w:val="001701B2"/>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918"/>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5C85"/>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0E9"/>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439E"/>
    <w:rsid w:val="001E50C5"/>
    <w:rsid w:val="001E5540"/>
    <w:rsid w:val="001E5541"/>
    <w:rsid w:val="001E65FD"/>
    <w:rsid w:val="001E67EC"/>
    <w:rsid w:val="001E6D4B"/>
    <w:rsid w:val="001E75EA"/>
    <w:rsid w:val="001E7661"/>
    <w:rsid w:val="001E77D5"/>
    <w:rsid w:val="001E791F"/>
    <w:rsid w:val="001F0C1D"/>
    <w:rsid w:val="001F0F74"/>
    <w:rsid w:val="001F1132"/>
    <w:rsid w:val="001F168B"/>
    <w:rsid w:val="001F1A6C"/>
    <w:rsid w:val="001F1CF5"/>
    <w:rsid w:val="001F1E17"/>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5E6"/>
    <w:rsid w:val="002138DF"/>
    <w:rsid w:val="002146A6"/>
    <w:rsid w:val="00214FDB"/>
    <w:rsid w:val="002157C9"/>
    <w:rsid w:val="0021588F"/>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4BB9"/>
    <w:rsid w:val="00234ECB"/>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145C"/>
    <w:rsid w:val="0026214D"/>
    <w:rsid w:val="00262A35"/>
    <w:rsid w:val="00262CED"/>
    <w:rsid w:val="002633A1"/>
    <w:rsid w:val="00263979"/>
    <w:rsid w:val="00263A97"/>
    <w:rsid w:val="00264472"/>
    <w:rsid w:val="002655F6"/>
    <w:rsid w:val="0026652B"/>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651C"/>
    <w:rsid w:val="00277A6D"/>
    <w:rsid w:val="002806D1"/>
    <w:rsid w:val="00280B45"/>
    <w:rsid w:val="00281D5D"/>
    <w:rsid w:val="00282137"/>
    <w:rsid w:val="00282357"/>
    <w:rsid w:val="00282859"/>
    <w:rsid w:val="00282E27"/>
    <w:rsid w:val="00283522"/>
    <w:rsid w:val="00283B4D"/>
    <w:rsid w:val="00283DDE"/>
    <w:rsid w:val="002841E3"/>
    <w:rsid w:val="00284935"/>
    <w:rsid w:val="002856CA"/>
    <w:rsid w:val="00285D14"/>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2926"/>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A19"/>
    <w:rsid w:val="002F2F7F"/>
    <w:rsid w:val="002F32AD"/>
    <w:rsid w:val="002F357F"/>
    <w:rsid w:val="002F45AF"/>
    <w:rsid w:val="002F5A8B"/>
    <w:rsid w:val="002F5A94"/>
    <w:rsid w:val="002F6511"/>
    <w:rsid w:val="002F6765"/>
    <w:rsid w:val="002F67C5"/>
    <w:rsid w:val="002F784B"/>
    <w:rsid w:val="003004AC"/>
    <w:rsid w:val="003012B9"/>
    <w:rsid w:val="00302EDD"/>
    <w:rsid w:val="003032E1"/>
    <w:rsid w:val="003056F3"/>
    <w:rsid w:val="003058B7"/>
    <w:rsid w:val="0030619E"/>
    <w:rsid w:val="00306468"/>
    <w:rsid w:val="003071E3"/>
    <w:rsid w:val="003079EC"/>
    <w:rsid w:val="00310724"/>
    <w:rsid w:val="0031228F"/>
    <w:rsid w:val="0031281F"/>
    <w:rsid w:val="003138B7"/>
    <w:rsid w:val="00313A38"/>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10"/>
    <w:rsid w:val="00317BF1"/>
    <w:rsid w:val="003200AD"/>
    <w:rsid w:val="0032039D"/>
    <w:rsid w:val="00320C0C"/>
    <w:rsid w:val="00321ED0"/>
    <w:rsid w:val="003220E6"/>
    <w:rsid w:val="00323F87"/>
    <w:rsid w:val="0032525F"/>
    <w:rsid w:val="003254CD"/>
    <w:rsid w:val="003254F0"/>
    <w:rsid w:val="003259F9"/>
    <w:rsid w:val="00325F93"/>
    <w:rsid w:val="0032636D"/>
    <w:rsid w:val="0032643E"/>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5FC"/>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1446"/>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8D6"/>
    <w:rsid w:val="003A1B04"/>
    <w:rsid w:val="003A2368"/>
    <w:rsid w:val="003A2941"/>
    <w:rsid w:val="003A2CF8"/>
    <w:rsid w:val="003A2D6F"/>
    <w:rsid w:val="003A38F2"/>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6929"/>
    <w:rsid w:val="003E0FB4"/>
    <w:rsid w:val="003E2A64"/>
    <w:rsid w:val="003E36CE"/>
    <w:rsid w:val="003E3B18"/>
    <w:rsid w:val="003E3C7E"/>
    <w:rsid w:val="003E3FAB"/>
    <w:rsid w:val="003E4C01"/>
    <w:rsid w:val="003E5FCA"/>
    <w:rsid w:val="003E602B"/>
    <w:rsid w:val="003F1AE0"/>
    <w:rsid w:val="003F1DC5"/>
    <w:rsid w:val="003F2D13"/>
    <w:rsid w:val="003F3801"/>
    <w:rsid w:val="003F3936"/>
    <w:rsid w:val="003F3EC3"/>
    <w:rsid w:val="003F4A15"/>
    <w:rsid w:val="003F5BF1"/>
    <w:rsid w:val="003F65E4"/>
    <w:rsid w:val="003F6FC7"/>
    <w:rsid w:val="003F7455"/>
    <w:rsid w:val="003F7535"/>
    <w:rsid w:val="003F76B1"/>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1BD"/>
    <w:rsid w:val="004345EC"/>
    <w:rsid w:val="004348DA"/>
    <w:rsid w:val="0043549A"/>
    <w:rsid w:val="004357C8"/>
    <w:rsid w:val="004360A8"/>
    <w:rsid w:val="0043638A"/>
    <w:rsid w:val="004378F1"/>
    <w:rsid w:val="0044081C"/>
    <w:rsid w:val="004413FB"/>
    <w:rsid w:val="00441836"/>
    <w:rsid w:val="00442AD2"/>
    <w:rsid w:val="004433DA"/>
    <w:rsid w:val="00443E3C"/>
    <w:rsid w:val="004448BD"/>
    <w:rsid w:val="00444C63"/>
    <w:rsid w:val="00445239"/>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4E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003"/>
    <w:rsid w:val="004F157B"/>
    <w:rsid w:val="004F263B"/>
    <w:rsid w:val="004F27A7"/>
    <w:rsid w:val="004F3340"/>
    <w:rsid w:val="004F337C"/>
    <w:rsid w:val="004F353F"/>
    <w:rsid w:val="004F3FD1"/>
    <w:rsid w:val="004F4AC3"/>
    <w:rsid w:val="004F513C"/>
    <w:rsid w:val="004F5318"/>
    <w:rsid w:val="004F5A63"/>
    <w:rsid w:val="004F6391"/>
    <w:rsid w:val="004F63A1"/>
    <w:rsid w:val="004F6783"/>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3BC"/>
    <w:rsid w:val="00521A46"/>
    <w:rsid w:val="005227C8"/>
    <w:rsid w:val="00523571"/>
    <w:rsid w:val="00523B2C"/>
    <w:rsid w:val="00523D2C"/>
    <w:rsid w:val="00524819"/>
    <w:rsid w:val="00524FE7"/>
    <w:rsid w:val="00525B7B"/>
    <w:rsid w:val="00525BFB"/>
    <w:rsid w:val="00525F47"/>
    <w:rsid w:val="005265A7"/>
    <w:rsid w:val="005308E9"/>
    <w:rsid w:val="00530B78"/>
    <w:rsid w:val="0053388B"/>
    <w:rsid w:val="00533D5E"/>
    <w:rsid w:val="0053426F"/>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46DF1"/>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678A1"/>
    <w:rsid w:val="00573576"/>
    <w:rsid w:val="00573653"/>
    <w:rsid w:val="005747F4"/>
    <w:rsid w:val="00575DB2"/>
    <w:rsid w:val="00576543"/>
    <w:rsid w:val="00577189"/>
    <w:rsid w:val="0057729F"/>
    <w:rsid w:val="00580590"/>
    <w:rsid w:val="00580C9F"/>
    <w:rsid w:val="005815A8"/>
    <w:rsid w:val="005817AF"/>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2"/>
    <w:rsid w:val="005D1A88"/>
    <w:rsid w:val="005D1D29"/>
    <w:rsid w:val="005D2E01"/>
    <w:rsid w:val="005D3859"/>
    <w:rsid w:val="005D4096"/>
    <w:rsid w:val="005D53E7"/>
    <w:rsid w:val="005D555D"/>
    <w:rsid w:val="005D6006"/>
    <w:rsid w:val="005D615C"/>
    <w:rsid w:val="005D6DD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2167"/>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8F4"/>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2C4C"/>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1F1B"/>
    <w:rsid w:val="006B2EE0"/>
    <w:rsid w:val="006B30D0"/>
    <w:rsid w:val="006B34D2"/>
    <w:rsid w:val="006B4177"/>
    <w:rsid w:val="006B5891"/>
    <w:rsid w:val="006B6078"/>
    <w:rsid w:val="006B6150"/>
    <w:rsid w:val="006B6198"/>
    <w:rsid w:val="006B61D3"/>
    <w:rsid w:val="006B6AAC"/>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056F"/>
    <w:rsid w:val="006E09B7"/>
    <w:rsid w:val="006E0E1C"/>
    <w:rsid w:val="006E12F4"/>
    <w:rsid w:val="006E134F"/>
    <w:rsid w:val="006E2605"/>
    <w:rsid w:val="006E324D"/>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1794B"/>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802"/>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2FBC"/>
    <w:rsid w:val="0074310D"/>
    <w:rsid w:val="00743CBE"/>
    <w:rsid w:val="00743ED7"/>
    <w:rsid w:val="00744D1A"/>
    <w:rsid w:val="00744E76"/>
    <w:rsid w:val="00745064"/>
    <w:rsid w:val="007450B0"/>
    <w:rsid w:val="007454C7"/>
    <w:rsid w:val="00745560"/>
    <w:rsid w:val="007456AE"/>
    <w:rsid w:val="007458A6"/>
    <w:rsid w:val="00745AD6"/>
    <w:rsid w:val="00745ADD"/>
    <w:rsid w:val="007464A3"/>
    <w:rsid w:val="007470B8"/>
    <w:rsid w:val="0074759D"/>
    <w:rsid w:val="00750DB0"/>
    <w:rsid w:val="00750EA6"/>
    <w:rsid w:val="00752F6E"/>
    <w:rsid w:val="007548FA"/>
    <w:rsid w:val="007549E9"/>
    <w:rsid w:val="0075585C"/>
    <w:rsid w:val="00755932"/>
    <w:rsid w:val="00757114"/>
    <w:rsid w:val="00757C8D"/>
    <w:rsid w:val="00760CA8"/>
    <w:rsid w:val="00761581"/>
    <w:rsid w:val="007625A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60A"/>
    <w:rsid w:val="0078590C"/>
    <w:rsid w:val="0078596E"/>
    <w:rsid w:val="0078600C"/>
    <w:rsid w:val="00786E07"/>
    <w:rsid w:val="00790948"/>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A7C18"/>
    <w:rsid w:val="007B02DB"/>
    <w:rsid w:val="007B253F"/>
    <w:rsid w:val="007B261C"/>
    <w:rsid w:val="007B26B4"/>
    <w:rsid w:val="007B2937"/>
    <w:rsid w:val="007B2ADF"/>
    <w:rsid w:val="007B2F67"/>
    <w:rsid w:val="007B319A"/>
    <w:rsid w:val="007B31B8"/>
    <w:rsid w:val="007B4FC0"/>
    <w:rsid w:val="007B4FC8"/>
    <w:rsid w:val="007B538B"/>
    <w:rsid w:val="007B5555"/>
    <w:rsid w:val="007B5698"/>
    <w:rsid w:val="007B600E"/>
    <w:rsid w:val="007B63A3"/>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4A"/>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05D"/>
    <w:rsid w:val="007F413D"/>
    <w:rsid w:val="007F41D5"/>
    <w:rsid w:val="007F54D7"/>
    <w:rsid w:val="007F62D3"/>
    <w:rsid w:val="00800652"/>
    <w:rsid w:val="00801883"/>
    <w:rsid w:val="00802388"/>
    <w:rsid w:val="008028A4"/>
    <w:rsid w:val="00802D04"/>
    <w:rsid w:val="00804CE3"/>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56E8"/>
    <w:rsid w:val="008260CF"/>
    <w:rsid w:val="008273FE"/>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2C73"/>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B78"/>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86D"/>
    <w:rsid w:val="00902246"/>
    <w:rsid w:val="0090271F"/>
    <w:rsid w:val="009028CF"/>
    <w:rsid w:val="009028E1"/>
    <w:rsid w:val="00902E23"/>
    <w:rsid w:val="00902F06"/>
    <w:rsid w:val="0090303E"/>
    <w:rsid w:val="00903DFC"/>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2EEB"/>
    <w:rsid w:val="0091348E"/>
    <w:rsid w:val="009143D8"/>
    <w:rsid w:val="00914814"/>
    <w:rsid w:val="00914B0B"/>
    <w:rsid w:val="00914FCC"/>
    <w:rsid w:val="009158CD"/>
    <w:rsid w:val="00915C4C"/>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1675"/>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AF9"/>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23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D0A"/>
    <w:rsid w:val="009C71DB"/>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A"/>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B44"/>
    <w:rsid w:val="00A42E1A"/>
    <w:rsid w:val="00A42E5B"/>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23"/>
    <w:rsid w:val="00A677AF"/>
    <w:rsid w:val="00A716FE"/>
    <w:rsid w:val="00A71AC3"/>
    <w:rsid w:val="00A72A12"/>
    <w:rsid w:val="00A73129"/>
    <w:rsid w:val="00A73B43"/>
    <w:rsid w:val="00A746F5"/>
    <w:rsid w:val="00A748D2"/>
    <w:rsid w:val="00A74BE9"/>
    <w:rsid w:val="00A753EC"/>
    <w:rsid w:val="00A75F4A"/>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093"/>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36C4"/>
    <w:rsid w:val="00AD402C"/>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17243"/>
    <w:rsid w:val="00B20F8E"/>
    <w:rsid w:val="00B2139F"/>
    <w:rsid w:val="00B23C4E"/>
    <w:rsid w:val="00B23C7A"/>
    <w:rsid w:val="00B24DA0"/>
    <w:rsid w:val="00B24FE2"/>
    <w:rsid w:val="00B2635B"/>
    <w:rsid w:val="00B26990"/>
    <w:rsid w:val="00B275A7"/>
    <w:rsid w:val="00B3026C"/>
    <w:rsid w:val="00B30960"/>
    <w:rsid w:val="00B311DB"/>
    <w:rsid w:val="00B33321"/>
    <w:rsid w:val="00B3398B"/>
    <w:rsid w:val="00B349FD"/>
    <w:rsid w:val="00B34A2D"/>
    <w:rsid w:val="00B3579F"/>
    <w:rsid w:val="00B3598D"/>
    <w:rsid w:val="00B35DD5"/>
    <w:rsid w:val="00B363DC"/>
    <w:rsid w:val="00B37EF9"/>
    <w:rsid w:val="00B408CC"/>
    <w:rsid w:val="00B409A8"/>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6352"/>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9A8"/>
    <w:rsid w:val="00BC6CAD"/>
    <w:rsid w:val="00BC6FBA"/>
    <w:rsid w:val="00BC77D6"/>
    <w:rsid w:val="00BC78C3"/>
    <w:rsid w:val="00BC7A8B"/>
    <w:rsid w:val="00BC7FE8"/>
    <w:rsid w:val="00BD0243"/>
    <w:rsid w:val="00BD14B2"/>
    <w:rsid w:val="00BD14E4"/>
    <w:rsid w:val="00BD150B"/>
    <w:rsid w:val="00BD16EB"/>
    <w:rsid w:val="00BD2C25"/>
    <w:rsid w:val="00BD3697"/>
    <w:rsid w:val="00BD6DC3"/>
    <w:rsid w:val="00BD7856"/>
    <w:rsid w:val="00BD7B96"/>
    <w:rsid w:val="00BD7D31"/>
    <w:rsid w:val="00BE04C7"/>
    <w:rsid w:val="00BE0AD0"/>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4F8C"/>
    <w:rsid w:val="00BF505E"/>
    <w:rsid w:val="00BF5FA2"/>
    <w:rsid w:val="00BF6334"/>
    <w:rsid w:val="00BF756D"/>
    <w:rsid w:val="00C00CD7"/>
    <w:rsid w:val="00C012EA"/>
    <w:rsid w:val="00C0153B"/>
    <w:rsid w:val="00C01E0D"/>
    <w:rsid w:val="00C0281D"/>
    <w:rsid w:val="00C02EA7"/>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27B81"/>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B09"/>
    <w:rsid w:val="00C37D91"/>
    <w:rsid w:val="00C4198F"/>
    <w:rsid w:val="00C4205C"/>
    <w:rsid w:val="00C432A4"/>
    <w:rsid w:val="00C433D9"/>
    <w:rsid w:val="00C4386C"/>
    <w:rsid w:val="00C43DE4"/>
    <w:rsid w:val="00C440C1"/>
    <w:rsid w:val="00C445F7"/>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69B"/>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48A7"/>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40D1"/>
    <w:rsid w:val="00CC5748"/>
    <w:rsid w:val="00CC5F10"/>
    <w:rsid w:val="00CC64F9"/>
    <w:rsid w:val="00CC683A"/>
    <w:rsid w:val="00CC6D04"/>
    <w:rsid w:val="00CC776B"/>
    <w:rsid w:val="00CC7854"/>
    <w:rsid w:val="00CD0AC8"/>
    <w:rsid w:val="00CD0AD4"/>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204"/>
    <w:rsid w:val="00CE4A28"/>
    <w:rsid w:val="00CE7666"/>
    <w:rsid w:val="00CE7676"/>
    <w:rsid w:val="00CF0671"/>
    <w:rsid w:val="00CF0F6B"/>
    <w:rsid w:val="00CF1D8F"/>
    <w:rsid w:val="00CF200E"/>
    <w:rsid w:val="00CF2330"/>
    <w:rsid w:val="00CF298F"/>
    <w:rsid w:val="00CF48A2"/>
    <w:rsid w:val="00CF4F9F"/>
    <w:rsid w:val="00CF500D"/>
    <w:rsid w:val="00CF55CD"/>
    <w:rsid w:val="00CF5FDE"/>
    <w:rsid w:val="00CF62DA"/>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05C2"/>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30E"/>
    <w:rsid w:val="00D23411"/>
    <w:rsid w:val="00D2356D"/>
    <w:rsid w:val="00D24170"/>
    <w:rsid w:val="00D24698"/>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54C"/>
    <w:rsid w:val="00D4186B"/>
    <w:rsid w:val="00D41B77"/>
    <w:rsid w:val="00D423E1"/>
    <w:rsid w:val="00D42AAA"/>
    <w:rsid w:val="00D43FEF"/>
    <w:rsid w:val="00D44AC4"/>
    <w:rsid w:val="00D4706E"/>
    <w:rsid w:val="00D470EB"/>
    <w:rsid w:val="00D47393"/>
    <w:rsid w:val="00D47FE0"/>
    <w:rsid w:val="00D50068"/>
    <w:rsid w:val="00D50F0E"/>
    <w:rsid w:val="00D511DC"/>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074"/>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0C91"/>
    <w:rsid w:val="00D81FA3"/>
    <w:rsid w:val="00D81FB2"/>
    <w:rsid w:val="00D82852"/>
    <w:rsid w:val="00D8288F"/>
    <w:rsid w:val="00D82B7E"/>
    <w:rsid w:val="00D82E6F"/>
    <w:rsid w:val="00D84051"/>
    <w:rsid w:val="00D84705"/>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28B"/>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7BD"/>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4DD4"/>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F64"/>
    <w:rsid w:val="00E12025"/>
    <w:rsid w:val="00E12663"/>
    <w:rsid w:val="00E1415E"/>
    <w:rsid w:val="00E141E5"/>
    <w:rsid w:val="00E14A38"/>
    <w:rsid w:val="00E14AF0"/>
    <w:rsid w:val="00E14FF7"/>
    <w:rsid w:val="00E16509"/>
    <w:rsid w:val="00E16B9E"/>
    <w:rsid w:val="00E2004E"/>
    <w:rsid w:val="00E203BA"/>
    <w:rsid w:val="00E20C98"/>
    <w:rsid w:val="00E210AD"/>
    <w:rsid w:val="00E21747"/>
    <w:rsid w:val="00E217AA"/>
    <w:rsid w:val="00E2183A"/>
    <w:rsid w:val="00E21D02"/>
    <w:rsid w:val="00E21D2F"/>
    <w:rsid w:val="00E22304"/>
    <w:rsid w:val="00E22433"/>
    <w:rsid w:val="00E22C03"/>
    <w:rsid w:val="00E23773"/>
    <w:rsid w:val="00E239CE"/>
    <w:rsid w:val="00E24A0D"/>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5AC8"/>
    <w:rsid w:val="00E373BC"/>
    <w:rsid w:val="00E4064A"/>
    <w:rsid w:val="00E4070A"/>
    <w:rsid w:val="00E40C5A"/>
    <w:rsid w:val="00E40FEE"/>
    <w:rsid w:val="00E4191F"/>
    <w:rsid w:val="00E4261C"/>
    <w:rsid w:val="00E42E1F"/>
    <w:rsid w:val="00E44582"/>
    <w:rsid w:val="00E446C5"/>
    <w:rsid w:val="00E44B1B"/>
    <w:rsid w:val="00E44F57"/>
    <w:rsid w:val="00E45248"/>
    <w:rsid w:val="00E460FA"/>
    <w:rsid w:val="00E467BC"/>
    <w:rsid w:val="00E46986"/>
    <w:rsid w:val="00E47478"/>
    <w:rsid w:val="00E47B58"/>
    <w:rsid w:val="00E47F32"/>
    <w:rsid w:val="00E5006D"/>
    <w:rsid w:val="00E5196F"/>
    <w:rsid w:val="00E51E19"/>
    <w:rsid w:val="00E531DC"/>
    <w:rsid w:val="00E53ACA"/>
    <w:rsid w:val="00E5473A"/>
    <w:rsid w:val="00E54DC5"/>
    <w:rsid w:val="00E54E50"/>
    <w:rsid w:val="00E55261"/>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09E"/>
    <w:rsid w:val="00E81A68"/>
    <w:rsid w:val="00E8304E"/>
    <w:rsid w:val="00E832B1"/>
    <w:rsid w:val="00E837AF"/>
    <w:rsid w:val="00E83A76"/>
    <w:rsid w:val="00E83FE8"/>
    <w:rsid w:val="00E85ACE"/>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4BB9"/>
    <w:rsid w:val="00EE5D92"/>
    <w:rsid w:val="00EE68C8"/>
    <w:rsid w:val="00EE6BC7"/>
    <w:rsid w:val="00EE7DDE"/>
    <w:rsid w:val="00EF0933"/>
    <w:rsid w:val="00EF10D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80E"/>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1440"/>
    <w:rsid w:val="00F325C8"/>
    <w:rsid w:val="00F33460"/>
    <w:rsid w:val="00F34675"/>
    <w:rsid w:val="00F349FB"/>
    <w:rsid w:val="00F34A47"/>
    <w:rsid w:val="00F34D78"/>
    <w:rsid w:val="00F354B9"/>
    <w:rsid w:val="00F36501"/>
    <w:rsid w:val="00F37487"/>
    <w:rsid w:val="00F375FB"/>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575"/>
    <w:rsid w:val="00F66F6B"/>
    <w:rsid w:val="00F670FF"/>
    <w:rsid w:val="00F67B4A"/>
    <w:rsid w:val="00F70192"/>
    <w:rsid w:val="00F706A2"/>
    <w:rsid w:val="00F712FB"/>
    <w:rsid w:val="00F71D15"/>
    <w:rsid w:val="00F739D6"/>
    <w:rsid w:val="00F755F9"/>
    <w:rsid w:val="00F76ADF"/>
    <w:rsid w:val="00F76B14"/>
    <w:rsid w:val="00F77B93"/>
    <w:rsid w:val="00F8056F"/>
    <w:rsid w:val="00F805F4"/>
    <w:rsid w:val="00F81964"/>
    <w:rsid w:val="00F827DE"/>
    <w:rsid w:val="00F836FA"/>
    <w:rsid w:val="00F8397D"/>
    <w:rsid w:val="00F840F3"/>
    <w:rsid w:val="00F844CB"/>
    <w:rsid w:val="00F845E0"/>
    <w:rsid w:val="00F84A42"/>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993"/>
    <w:rsid w:val="00F95DBC"/>
    <w:rsid w:val="00F97552"/>
    <w:rsid w:val="00F97946"/>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0BA"/>
    <w:rsid w:val="00FC1192"/>
    <w:rsid w:val="00FC2E04"/>
    <w:rsid w:val="00FC2ED2"/>
    <w:rsid w:val="00FC3113"/>
    <w:rsid w:val="00FC3832"/>
    <w:rsid w:val="00FC39FA"/>
    <w:rsid w:val="00FC3BC4"/>
    <w:rsid w:val="00FC44ED"/>
    <w:rsid w:val="00FC46C2"/>
    <w:rsid w:val="00FC4DFA"/>
    <w:rsid w:val="00FC5821"/>
    <w:rsid w:val="00FC672A"/>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603C"/>
    <w:rsid w:val="00FF7F04"/>
    <w:rsid w:val="01CE7A1A"/>
    <w:rsid w:val="01F84316"/>
    <w:rsid w:val="0343658C"/>
    <w:rsid w:val="0FC73C0A"/>
    <w:rsid w:val="15002966"/>
    <w:rsid w:val="150B6648"/>
    <w:rsid w:val="15155054"/>
    <w:rsid w:val="18D35D30"/>
    <w:rsid w:val="1CAC20DA"/>
    <w:rsid w:val="20280331"/>
    <w:rsid w:val="21C34492"/>
    <w:rsid w:val="2A151D52"/>
    <w:rsid w:val="2A1831C5"/>
    <w:rsid w:val="2BEE4BA1"/>
    <w:rsid w:val="2E97279B"/>
    <w:rsid w:val="30D93FB6"/>
    <w:rsid w:val="31701B38"/>
    <w:rsid w:val="346911EC"/>
    <w:rsid w:val="3A80103E"/>
    <w:rsid w:val="41E023C2"/>
    <w:rsid w:val="43210055"/>
    <w:rsid w:val="47336A50"/>
    <w:rsid w:val="488562D8"/>
    <w:rsid w:val="48A50A58"/>
    <w:rsid w:val="4B4B6EB1"/>
    <w:rsid w:val="4CD90FCB"/>
    <w:rsid w:val="5076483E"/>
    <w:rsid w:val="50E81293"/>
    <w:rsid w:val="52943684"/>
    <w:rsid w:val="52F013F3"/>
    <w:rsid w:val="533D0D5E"/>
    <w:rsid w:val="536368CD"/>
    <w:rsid w:val="53740BBC"/>
    <w:rsid w:val="546B4C6B"/>
    <w:rsid w:val="57C447C2"/>
    <w:rsid w:val="57EE3633"/>
    <w:rsid w:val="580F3465"/>
    <w:rsid w:val="58C577B4"/>
    <w:rsid w:val="59D75054"/>
    <w:rsid w:val="59DB7BE7"/>
    <w:rsid w:val="5ABC1A5F"/>
    <w:rsid w:val="5BC052E6"/>
    <w:rsid w:val="5D1830CE"/>
    <w:rsid w:val="60150B9A"/>
    <w:rsid w:val="621E4B15"/>
    <w:rsid w:val="632919C3"/>
    <w:rsid w:val="65940165"/>
    <w:rsid w:val="65F20F8B"/>
    <w:rsid w:val="661F2C0A"/>
    <w:rsid w:val="67B30601"/>
    <w:rsid w:val="6E28534F"/>
    <w:rsid w:val="715A71EC"/>
    <w:rsid w:val="7222096C"/>
    <w:rsid w:val="749B0247"/>
    <w:rsid w:val="796926C2"/>
    <w:rsid w:val="7A203683"/>
    <w:rsid w:val="7B657A6C"/>
    <w:rsid w:val="7C4D62CB"/>
    <w:rsid w:val="7C63164A"/>
    <w:rsid w:val="7D792BE7"/>
    <w:rsid w:val="7E433715"/>
    <w:rsid w:val="7F947D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2"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semiHidden="0" w:name="Quote"/>
    <w:lsdException w:qFormat="1"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5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4"/>
    <w:qFormat/>
    <w:uiPriority w:val="0"/>
    <w:pPr>
      <w:pBdr>
        <w:top w:val="none" w:color="auto" w:sz="0" w:space="0"/>
      </w:pBdr>
      <w:spacing w:before="180"/>
      <w:outlineLvl w:val="1"/>
    </w:pPr>
    <w:rPr>
      <w:sz w:val="32"/>
    </w:rPr>
  </w:style>
  <w:style w:type="paragraph" w:styleId="5">
    <w:name w:val="heading 3"/>
    <w:basedOn w:val="4"/>
    <w:next w:val="1"/>
    <w:link w:val="135"/>
    <w:qFormat/>
    <w:uiPriority w:val="0"/>
    <w:pPr>
      <w:spacing w:before="120"/>
      <w:outlineLvl w:val="2"/>
    </w:pPr>
    <w:rPr>
      <w:sz w:val="28"/>
    </w:rPr>
  </w:style>
  <w:style w:type="paragraph" w:styleId="6">
    <w:name w:val="heading 4"/>
    <w:basedOn w:val="5"/>
    <w:next w:val="1"/>
    <w:link w:val="155"/>
    <w:qFormat/>
    <w:uiPriority w:val="0"/>
    <w:pPr>
      <w:ind w:left="1418" w:hanging="1418"/>
      <w:outlineLvl w:val="3"/>
    </w:pPr>
    <w:rPr>
      <w:sz w:val="24"/>
    </w:rPr>
  </w:style>
  <w:style w:type="paragraph" w:styleId="7">
    <w:name w:val="heading 5"/>
    <w:basedOn w:val="6"/>
    <w:next w:val="1"/>
    <w:link w:val="156"/>
    <w:qFormat/>
    <w:uiPriority w:val="0"/>
    <w:pPr>
      <w:ind w:left="1701" w:hanging="1701"/>
      <w:outlineLvl w:val="4"/>
    </w:pPr>
    <w:rPr>
      <w:sz w:val="22"/>
    </w:rPr>
  </w:style>
  <w:style w:type="paragraph" w:styleId="8">
    <w:name w:val="heading 6"/>
    <w:basedOn w:val="9"/>
    <w:next w:val="1"/>
    <w:link w:val="157"/>
    <w:qFormat/>
    <w:uiPriority w:val="0"/>
    <w:pPr>
      <w:outlineLvl w:val="5"/>
    </w:pPr>
  </w:style>
  <w:style w:type="paragraph" w:styleId="10">
    <w:name w:val="heading 7"/>
    <w:basedOn w:val="9"/>
    <w:next w:val="1"/>
    <w:link w:val="158"/>
    <w:qFormat/>
    <w:uiPriority w:val="0"/>
    <w:pPr>
      <w:outlineLvl w:val="6"/>
    </w:pPr>
  </w:style>
  <w:style w:type="paragraph" w:styleId="11">
    <w:name w:val="heading 8"/>
    <w:basedOn w:val="3"/>
    <w:next w:val="1"/>
    <w:link w:val="159"/>
    <w:qFormat/>
    <w:uiPriority w:val="0"/>
    <w:pPr>
      <w:ind w:left="0" w:firstLine="0"/>
      <w:outlineLvl w:val="7"/>
    </w:pPr>
  </w:style>
  <w:style w:type="paragraph" w:styleId="12">
    <w:name w:val="heading 9"/>
    <w:basedOn w:val="11"/>
    <w:next w:val="1"/>
    <w:link w:val="160"/>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1"/>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overflowPunct w:val="0"/>
      <w:autoSpaceDE w:val="0"/>
      <w:autoSpaceDN w:val="0"/>
      <w:adjustRightInd w:val="0"/>
      <w:ind w:left="849" w:hanging="283"/>
      <w:contextualSpacing/>
      <w:textAlignment w:val="baseline"/>
    </w:pPr>
    <w:rPr>
      <w:rFonts w:eastAsia="Times New Roman"/>
      <w:lang w:eastAsia="ja-JP"/>
    </w:r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lang w:eastAsia="ja-JP"/>
    </w:rPr>
  </w:style>
  <w:style w:type="paragraph" w:styleId="22">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23">
    <w:name w:val="Note Heading"/>
    <w:basedOn w:val="1"/>
    <w:next w:val="1"/>
    <w:link w:val="162"/>
    <w:qFormat/>
    <w:uiPriority w:val="0"/>
    <w:pPr>
      <w:overflowPunct w:val="0"/>
      <w:autoSpaceDE w:val="0"/>
      <w:autoSpaceDN w:val="0"/>
      <w:adjustRightInd w:val="0"/>
      <w:spacing w:after="0"/>
      <w:textAlignment w:val="baseline"/>
    </w:pPr>
    <w:rPr>
      <w:rFonts w:eastAsia="Times New Roman"/>
      <w:lang w:eastAsia="ja-JP"/>
    </w:rPr>
  </w:style>
  <w:style w:type="paragraph" w:styleId="24">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lang w:eastAsia="ja-JP"/>
    </w:rPr>
  </w:style>
  <w:style w:type="paragraph" w:styleId="25">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ja-JP"/>
    </w:rPr>
  </w:style>
  <w:style w:type="paragraph" w:styleId="26">
    <w:name w:val="E-mail Signature"/>
    <w:basedOn w:val="1"/>
    <w:link w:val="163"/>
    <w:qFormat/>
    <w:uiPriority w:val="0"/>
    <w:pPr>
      <w:overflowPunct w:val="0"/>
      <w:autoSpaceDE w:val="0"/>
      <w:autoSpaceDN w:val="0"/>
      <w:adjustRightInd w:val="0"/>
      <w:spacing w:after="0"/>
      <w:textAlignment w:val="baseline"/>
    </w:pPr>
    <w:rPr>
      <w:rFonts w:eastAsia="Times New Roman"/>
      <w:lang w:eastAsia="ja-JP"/>
    </w:rPr>
  </w:style>
  <w:style w:type="paragraph" w:styleId="27">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lang w:eastAsia="ja-JP"/>
    </w:rPr>
  </w:style>
  <w:style w:type="paragraph" w:styleId="28">
    <w:name w:val="Normal Indent"/>
    <w:basedOn w:val="1"/>
    <w:qFormat/>
    <w:uiPriority w:val="0"/>
    <w:pPr>
      <w:overflowPunct w:val="0"/>
      <w:autoSpaceDE w:val="0"/>
      <w:autoSpaceDN w:val="0"/>
      <w:adjustRightInd w:val="0"/>
      <w:ind w:left="720"/>
      <w:textAlignment w:val="baseline"/>
    </w:pPr>
    <w:rPr>
      <w:rFonts w:eastAsia="Times New Roman"/>
      <w:lang w:eastAsia="ja-JP"/>
    </w:rPr>
  </w:style>
  <w:style w:type="paragraph" w:styleId="29">
    <w:name w:val="caption"/>
    <w:basedOn w:val="1"/>
    <w:next w:val="1"/>
    <w:unhideWhenUsed/>
    <w:qFormat/>
    <w:uiPriority w:val="35"/>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30">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ja-JP"/>
    </w:rPr>
  </w:style>
  <w:style w:type="paragraph" w:styleId="31">
    <w:name w:val="List Bullet"/>
    <w:basedOn w:val="1"/>
    <w:qFormat/>
    <w:uiPriority w:val="0"/>
    <w:pPr>
      <w:numPr>
        <w:ilvl w:val="0"/>
        <w:numId w:val="4"/>
      </w:numPr>
      <w:overflowPunct w:val="0"/>
      <w:autoSpaceDE w:val="0"/>
      <w:autoSpaceDN w:val="0"/>
      <w:adjustRightInd w:val="0"/>
      <w:contextualSpacing/>
      <w:textAlignment w:val="baseline"/>
    </w:pPr>
    <w:rPr>
      <w:rFonts w:eastAsia="Times New Roman"/>
      <w:lang w:eastAsia="ja-JP"/>
    </w:rPr>
  </w:style>
  <w:style w:type="paragraph" w:styleId="32">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ja-JP"/>
    </w:rPr>
  </w:style>
  <w:style w:type="paragraph" w:styleId="33">
    <w:name w:val="Document Map"/>
    <w:basedOn w:val="1"/>
    <w:link w:val="164"/>
    <w:qFormat/>
    <w:uiPriority w:val="0"/>
    <w:pPr>
      <w:overflowPunct w:val="0"/>
      <w:autoSpaceDE w:val="0"/>
      <w:autoSpaceDN w:val="0"/>
      <w:adjustRightInd w:val="0"/>
      <w:spacing w:after="0"/>
      <w:textAlignment w:val="baseline"/>
    </w:pPr>
    <w:rPr>
      <w:rFonts w:ascii="Segoe UI" w:hAnsi="Segoe UI" w:eastAsia="Times New Roman" w:cs="Segoe UI"/>
      <w:sz w:val="16"/>
      <w:szCs w:val="16"/>
      <w:lang w:eastAsia="ja-JP"/>
    </w:rPr>
  </w:style>
  <w:style w:type="paragraph" w:styleId="34">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ja-JP"/>
    </w:rPr>
  </w:style>
  <w:style w:type="paragraph" w:styleId="35">
    <w:name w:val="annotation text"/>
    <w:basedOn w:val="1"/>
    <w:link w:val="138"/>
    <w:qFormat/>
    <w:uiPriority w:val="0"/>
  </w:style>
  <w:style w:type="paragraph" w:styleId="36">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ja-JP"/>
    </w:rPr>
  </w:style>
  <w:style w:type="paragraph" w:styleId="37">
    <w:name w:val="Salutation"/>
    <w:basedOn w:val="1"/>
    <w:next w:val="1"/>
    <w:link w:val="165"/>
    <w:qFormat/>
    <w:uiPriority w:val="0"/>
    <w:pPr>
      <w:overflowPunct w:val="0"/>
      <w:autoSpaceDE w:val="0"/>
      <w:autoSpaceDN w:val="0"/>
      <w:adjustRightInd w:val="0"/>
      <w:textAlignment w:val="baseline"/>
    </w:pPr>
    <w:rPr>
      <w:rFonts w:eastAsia="Times New Roman"/>
      <w:lang w:eastAsia="ja-JP"/>
    </w:rPr>
  </w:style>
  <w:style w:type="paragraph" w:styleId="38">
    <w:name w:val="Body Text 3"/>
    <w:basedOn w:val="1"/>
    <w:link w:val="166"/>
    <w:qFormat/>
    <w:uiPriority w:val="0"/>
    <w:pPr>
      <w:overflowPunct w:val="0"/>
      <w:autoSpaceDE w:val="0"/>
      <w:autoSpaceDN w:val="0"/>
      <w:adjustRightInd w:val="0"/>
      <w:spacing w:after="120"/>
      <w:textAlignment w:val="baseline"/>
    </w:pPr>
    <w:rPr>
      <w:rFonts w:eastAsia="Times New Roman"/>
      <w:sz w:val="16"/>
      <w:szCs w:val="16"/>
      <w:lang w:eastAsia="ja-JP"/>
    </w:rPr>
  </w:style>
  <w:style w:type="paragraph" w:styleId="39">
    <w:name w:val="Closing"/>
    <w:basedOn w:val="1"/>
    <w:link w:val="16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40">
    <w:name w:val="List Bullet 3"/>
    <w:basedOn w:val="1"/>
    <w:qFormat/>
    <w:uiPriority w:val="0"/>
    <w:pPr>
      <w:numPr>
        <w:ilvl w:val="0"/>
        <w:numId w:val="5"/>
      </w:numPr>
      <w:overflowPunct w:val="0"/>
      <w:autoSpaceDE w:val="0"/>
      <w:autoSpaceDN w:val="0"/>
      <w:adjustRightInd w:val="0"/>
      <w:contextualSpacing/>
      <w:textAlignment w:val="baseline"/>
    </w:pPr>
    <w:rPr>
      <w:rFonts w:eastAsia="Times New Roman"/>
      <w:lang w:eastAsia="ja-JP"/>
    </w:rPr>
  </w:style>
  <w:style w:type="paragraph" w:styleId="41">
    <w:name w:val="Body Text"/>
    <w:basedOn w:val="1"/>
    <w:link w:val="168"/>
    <w:qFormat/>
    <w:uiPriority w:val="0"/>
    <w:pPr>
      <w:overflowPunct w:val="0"/>
      <w:autoSpaceDE w:val="0"/>
      <w:autoSpaceDN w:val="0"/>
      <w:adjustRightInd w:val="0"/>
      <w:spacing w:after="120"/>
      <w:textAlignment w:val="baseline"/>
    </w:pPr>
    <w:rPr>
      <w:rFonts w:eastAsia="Times New Roman"/>
      <w:lang w:eastAsia="ja-JP"/>
    </w:rPr>
  </w:style>
  <w:style w:type="paragraph" w:styleId="42">
    <w:name w:val="Body Text Indent"/>
    <w:basedOn w:val="1"/>
    <w:link w:val="169"/>
    <w:qFormat/>
    <w:uiPriority w:val="0"/>
    <w:pPr>
      <w:overflowPunct w:val="0"/>
      <w:autoSpaceDE w:val="0"/>
      <w:autoSpaceDN w:val="0"/>
      <w:adjustRightInd w:val="0"/>
      <w:spacing w:after="120"/>
      <w:ind w:left="283"/>
      <w:textAlignment w:val="baseline"/>
    </w:pPr>
    <w:rPr>
      <w:rFonts w:eastAsia="Times New Roman"/>
      <w:lang w:eastAsia="ja-JP"/>
    </w:rPr>
  </w:style>
  <w:style w:type="paragraph" w:styleId="43">
    <w:name w:val="List Number 3"/>
    <w:basedOn w:val="1"/>
    <w:qFormat/>
    <w:uiPriority w:val="0"/>
    <w:pPr>
      <w:numPr>
        <w:ilvl w:val="0"/>
        <w:numId w:val="6"/>
      </w:numPr>
      <w:overflowPunct w:val="0"/>
      <w:autoSpaceDE w:val="0"/>
      <w:autoSpaceDN w:val="0"/>
      <w:adjustRightInd w:val="0"/>
      <w:contextualSpacing/>
      <w:textAlignment w:val="baseline"/>
    </w:pPr>
    <w:rPr>
      <w:rFonts w:eastAsia="Times New Roman"/>
      <w:lang w:eastAsia="ja-JP"/>
    </w:rPr>
  </w:style>
  <w:style w:type="paragraph" w:styleId="44">
    <w:name w:val="List 2"/>
    <w:basedOn w:val="1"/>
    <w:qFormat/>
    <w:uiPriority w:val="0"/>
    <w:pPr>
      <w:overflowPunct w:val="0"/>
      <w:autoSpaceDE w:val="0"/>
      <w:autoSpaceDN w:val="0"/>
      <w:adjustRightInd w:val="0"/>
      <w:ind w:left="566" w:hanging="283"/>
      <w:contextualSpacing/>
      <w:textAlignment w:val="baseline"/>
    </w:pPr>
    <w:rPr>
      <w:rFonts w:eastAsia="Times New Roman"/>
      <w:lang w:eastAsia="ja-JP"/>
    </w:rPr>
  </w:style>
  <w:style w:type="paragraph" w:styleId="45">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ja-JP"/>
    </w:r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ja-JP"/>
      <w14:textFill>
        <w14:solidFill>
          <w14:schemeClr w14:val="accent1"/>
        </w14:solidFill>
      </w14:textFill>
    </w:rPr>
  </w:style>
  <w:style w:type="paragraph" w:styleId="47">
    <w:name w:val="List Bullet 2"/>
    <w:basedOn w:val="1"/>
    <w:qFormat/>
    <w:uiPriority w:val="0"/>
    <w:pPr>
      <w:numPr>
        <w:ilvl w:val="0"/>
        <w:numId w:val="7"/>
      </w:numPr>
      <w:overflowPunct w:val="0"/>
      <w:autoSpaceDE w:val="0"/>
      <w:autoSpaceDN w:val="0"/>
      <w:adjustRightInd w:val="0"/>
      <w:contextualSpacing/>
      <w:textAlignment w:val="baseline"/>
    </w:pPr>
    <w:rPr>
      <w:rFonts w:eastAsia="Times New Roman"/>
      <w:lang w:eastAsia="ja-JP"/>
    </w:rPr>
  </w:style>
  <w:style w:type="paragraph" w:styleId="48">
    <w:name w:val="HTML Address"/>
    <w:basedOn w:val="1"/>
    <w:link w:val="170"/>
    <w:qFormat/>
    <w:uiPriority w:val="0"/>
    <w:pPr>
      <w:overflowPunct w:val="0"/>
      <w:autoSpaceDE w:val="0"/>
      <w:autoSpaceDN w:val="0"/>
      <w:adjustRightInd w:val="0"/>
      <w:spacing w:after="0"/>
      <w:textAlignment w:val="baseline"/>
    </w:pPr>
    <w:rPr>
      <w:rFonts w:eastAsia="Times New Roman"/>
      <w:i/>
      <w:iCs/>
      <w:lang w:eastAsia="ja-JP"/>
    </w:rPr>
  </w:style>
  <w:style w:type="paragraph" w:styleId="49">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ja-JP"/>
    </w:rPr>
  </w:style>
  <w:style w:type="paragraph" w:styleId="50">
    <w:name w:val="Plain Text"/>
    <w:basedOn w:val="1"/>
    <w:link w:val="171"/>
    <w:qFormat/>
    <w:uiPriority w:val="0"/>
    <w:pPr>
      <w:overflowPunct w:val="0"/>
      <w:autoSpaceDE w:val="0"/>
      <w:autoSpaceDN w:val="0"/>
      <w:adjustRightInd w:val="0"/>
      <w:spacing w:after="0"/>
      <w:textAlignment w:val="baseline"/>
    </w:pPr>
    <w:rPr>
      <w:rFonts w:ascii="Consolas" w:hAnsi="Consolas" w:eastAsia="Times New Roman"/>
      <w:sz w:val="21"/>
      <w:szCs w:val="21"/>
      <w:lang w:eastAsia="ja-JP"/>
    </w:rPr>
  </w:style>
  <w:style w:type="paragraph" w:styleId="51">
    <w:name w:val="List Bullet 5"/>
    <w:basedOn w:val="1"/>
    <w:qFormat/>
    <w:uiPriority w:val="0"/>
    <w:pPr>
      <w:numPr>
        <w:ilvl w:val="0"/>
        <w:numId w:val="8"/>
      </w:numPr>
      <w:overflowPunct w:val="0"/>
      <w:autoSpaceDE w:val="0"/>
      <w:autoSpaceDN w:val="0"/>
      <w:adjustRightInd w:val="0"/>
      <w:contextualSpacing/>
      <w:textAlignment w:val="baseline"/>
    </w:pPr>
    <w:rPr>
      <w:rFonts w:eastAsia="Times New Roman"/>
      <w:lang w:eastAsia="ja-JP"/>
    </w:rPr>
  </w:style>
  <w:style w:type="paragraph" w:styleId="52">
    <w:name w:val="List Number 4"/>
    <w:basedOn w:val="1"/>
    <w:qFormat/>
    <w:uiPriority w:val="0"/>
    <w:pPr>
      <w:numPr>
        <w:ilvl w:val="0"/>
        <w:numId w:val="9"/>
      </w:numPr>
      <w:overflowPunct w:val="0"/>
      <w:autoSpaceDE w:val="0"/>
      <w:autoSpaceDN w:val="0"/>
      <w:adjustRightInd w:val="0"/>
      <w:contextualSpacing/>
      <w:textAlignment w:val="baseline"/>
    </w:pPr>
    <w:rPr>
      <w:rFonts w:eastAsia="Times New Roman"/>
      <w:lang w:eastAsia="ja-JP"/>
    </w:r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ja-JP"/>
    </w:rPr>
  </w:style>
  <w:style w:type="paragraph" w:styleId="55">
    <w:name w:val="Date"/>
    <w:basedOn w:val="1"/>
    <w:next w:val="1"/>
    <w:link w:val="172"/>
    <w:qFormat/>
    <w:uiPriority w:val="0"/>
    <w:pPr>
      <w:overflowPunct w:val="0"/>
      <w:autoSpaceDE w:val="0"/>
      <w:autoSpaceDN w:val="0"/>
      <w:adjustRightInd w:val="0"/>
      <w:textAlignment w:val="baseline"/>
    </w:pPr>
    <w:rPr>
      <w:rFonts w:eastAsia="Times New Roman"/>
      <w:lang w:eastAsia="ja-JP"/>
    </w:rPr>
  </w:style>
  <w:style w:type="paragraph" w:styleId="56">
    <w:name w:val="Body Text Indent 2"/>
    <w:basedOn w:val="1"/>
    <w:link w:val="173"/>
    <w:qFormat/>
    <w:uiPriority w:val="0"/>
    <w:pPr>
      <w:overflowPunct w:val="0"/>
      <w:autoSpaceDE w:val="0"/>
      <w:autoSpaceDN w:val="0"/>
      <w:adjustRightInd w:val="0"/>
      <w:spacing w:after="120" w:line="480" w:lineRule="auto"/>
      <w:ind w:left="283"/>
      <w:textAlignment w:val="baseline"/>
    </w:pPr>
    <w:rPr>
      <w:rFonts w:eastAsia="Times New Roman"/>
      <w:lang w:eastAsia="ja-JP"/>
    </w:rPr>
  </w:style>
  <w:style w:type="paragraph" w:styleId="57">
    <w:name w:val="endnote text"/>
    <w:basedOn w:val="1"/>
    <w:link w:val="174"/>
    <w:qFormat/>
    <w:uiPriority w:val="0"/>
    <w:pPr>
      <w:overflowPunct w:val="0"/>
      <w:autoSpaceDE w:val="0"/>
      <w:autoSpaceDN w:val="0"/>
      <w:adjustRightInd w:val="0"/>
      <w:spacing w:after="0"/>
      <w:textAlignment w:val="baseline"/>
    </w:pPr>
    <w:rPr>
      <w:rFonts w:eastAsia="Times New Roman"/>
      <w:lang w:eastAsia="ja-JP"/>
    </w:rPr>
  </w:style>
  <w:style w:type="paragraph" w:styleId="58">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ja-JP"/>
    </w:rPr>
  </w:style>
  <w:style w:type="paragraph" w:styleId="59">
    <w:name w:val="Balloon Text"/>
    <w:basedOn w:val="1"/>
    <w:link w:val="132"/>
    <w:qFormat/>
    <w:uiPriority w:val="0"/>
    <w:pPr>
      <w:spacing w:after="0"/>
    </w:pPr>
    <w:rPr>
      <w:rFonts w:ascii="Segoe UI" w:hAnsi="Segoe UI" w:cs="Segoe UI"/>
      <w:sz w:val="18"/>
      <w:szCs w:val="18"/>
    </w:rPr>
  </w:style>
  <w:style w:type="paragraph" w:styleId="60">
    <w:name w:val="footer"/>
    <w:basedOn w:val="61"/>
    <w:link w:val="175"/>
    <w:qFormat/>
    <w:uiPriority w:val="0"/>
    <w:pPr>
      <w:jc w:val="center"/>
    </w:pPr>
    <w:rPr>
      <w:i/>
    </w:rPr>
  </w:style>
  <w:style w:type="paragraph" w:styleId="61">
    <w:name w:val="header"/>
    <w:link w:val="17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2">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ja-JP"/>
    </w:rPr>
  </w:style>
  <w:style w:type="paragraph" w:styleId="63">
    <w:name w:val="Signature"/>
    <w:basedOn w:val="1"/>
    <w:link w:val="177"/>
    <w:qFormat/>
    <w:uiPriority w:val="0"/>
    <w:pPr>
      <w:overflowPunct w:val="0"/>
      <w:autoSpaceDE w:val="0"/>
      <w:autoSpaceDN w:val="0"/>
      <w:adjustRightInd w:val="0"/>
      <w:spacing w:after="0"/>
      <w:ind w:left="4252"/>
      <w:textAlignment w:val="baseline"/>
    </w:pPr>
    <w:rPr>
      <w:rFonts w:eastAsia="Times New Roman"/>
      <w:lang w:eastAsia="ja-JP"/>
    </w:rPr>
  </w:style>
  <w:style w:type="paragraph" w:styleId="64">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ja-JP"/>
    </w:rPr>
  </w:style>
  <w:style w:type="paragraph" w:styleId="65">
    <w:name w:val="index heading"/>
    <w:basedOn w:val="1"/>
    <w:next w:val="66"/>
    <w:qFormat/>
    <w:uiPriority w:val="0"/>
    <w:pPr>
      <w:overflowPunct w:val="0"/>
      <w:autoSpaceDE w:val="0"/>
      <w:autoSpaceDN w:val="0"/>
      <w:adjustRightInd w:val="0"/>
      <w:textAlignment w:val="baseline"/>
    </w:pPr>
    <w:rPr>
      <w:rFonts w:asciiTheme="majorHAnsi" w:hAnsiTheme="majorHAnsi" w:eastAsiaTheme="majorEastAsia" w:cstheme="majorBidi"/>
      <w:b/>
      <w:bCs/>
      <w:lang w:eastAsia="ja-JP"/>
    </w:rPr>
  </w:style>
  <w:style w:type="paragraph" w:styleId="66">
    <w:name w:val="index 1"/>
    <w:basedOn w:val="1"/>
    <w:next w:val="1"/>
    <w:autoRedefine/>
    <w:unhideWhenUsed/>
    <w:qFormat/>
    <w:uiPriority w:val="0"/>
    <w:pPr>
      <w:overflowPunct w:val="0"/>
      <w:autoSpaceDE w:val="0"/>
      <w:autoSpaceDN w:val="0"/>
      <w:adjustRightInd w:val="0"/>
      <w:spacing w:after="0"/>
      <w:ind w:left="200" w:hanging="200"/>
      <w:textAlignment w:val="baseline"/>
    </w:pPr>
    <w:rPr>
      <w:rFonts w:eastAsia="Times New Roman"/>
      <w:lang w:eastAsia="ja-JP"/>
    </w:rPr>
  </w:style>
  <w:style w:type="paragraph" w:styleId="67">
    <w:name w:val="Subtitle"/>
    <w:basedOn w:val="1"/>
    <w:next w:val="1"/>
    <w:link w:val="178"/>
    <w:qFormat/>
    <w:uiPriority w:val="2"/>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overflowPunct w:val="0"/>
      <w:autoSpaceDE w:val="0"/>
      <w:autoSpaceDN w:val="0"/>
      <w:adjustRightInd w:val="0"/>
      <w:contextualSpacing/>
      <w:textAlignment w:val="baseline"/>
    </w:pPr>
    <w:rPr>
      <w:rFonts w:eastAsia="Times New Roman"/>
      <w:lang w:eastAsia="ja-JP"/>
    </w:rPr>
  </w:style>
  <w:style w:type="paragraph" w:styleId="69">
    <w:name w:val="List"/>
    <w:basedOn w:val="1"/>
    <w:qFormat/>
    <w:uiPriority w:val="0"/>
    <w:pPr>
      <w:overflowPunct w:val="0"/>
      <w:autoSpaceDE w:val="0"/>
      <w:autoSpaceDN w:val="0"/>
      <w:adjustRightInd w:val="0"/>
      <w:ind w:left="283" w:hanging="283"/>
      <w:contextualSpacing/>
      <w:textAlignment w:val="baseline"/>
    </w:pPr>
    <w:rPr>
      <w:rFonts w:eastAsia="Times New Roman"/>
      <w:lang w:eastAsia="ja-JP"/>
    </w:rPr>
  </w:style>
  <w:style w:type="paragraph" w:styleId="70">
    <w:name w:val="footnote text"/>
    <w:basedOn w:val="1"/>
    <w:link w:val="179"/>
    <w:qFormat/>
    <w:uiPriority w:val="0"/>
    <w:pPr>
      <w:overflowPunct w:val="0"/>
      <w:autoSpaceDE w:val="0"/>
      <w:autoSpaceDN w:val="0"/>
      <w:adjustRightInd w:val="0"/>
      <w:spacing w:after="0"/>
      <w:textAlignment w:val="baseline"/>
    </w:pPr>
    <w:rPr>
      <w:rFonts w:eastAsia="Times New Roman"/>
      <w:lang w:eastAsia="ja-JP"/>
    </w:rPr>
  </w:style>
  <w:style w:type="paragraph" w:styleId="71">
    <w:name w:val="List 5"/>
    <w:basedOn w:val="1"/>
    <w:qFormat/>
    <w:uiPriority w:val="0"/>
    <w:pPr>
      <w:overflowPunct w:val="0"/>
      <w:autoSpaceDE w:val="0"/>
      <w:autoSpaceDN w:val="0"/>
      <w:adjustRightInd w:val="0"/>
      <w:ind w:left="1415" w:hanging="283"/>
      <w:contextualSpacing/>
      <w:textAlignment w:val="baseline"/>
    </w:pPr>
    <w:rPr>
      <w:rFonts w:eastAsia="Times New Roman"/>
      <w:lang w:eastAsia="ja-JP"/>
    </w:rPr>
  </w:style>
  <w:style w:type="paragraph" w:styleId="72">
    <w:name w:val="Body Text Indent 3"/>
    <w:basedOn w:val="1"/>
    <w:link w:val="180"/>
    <w:qFormat/>
    <w:uiPriority w:val="0"/>
    <w:pPr>
      <w:overflowPunct w:val="0"/>
      <w:autoSpaceDE w:val="0"/>
      <w:autoSpaceDN w:val="0"/>
      <w:adjustRightInd w:val="0"/>
      <w:spacing w:after="120"/>
      <w:ind w:left="283"/>
      <w:textAlignment w:val="baseline"/>
    </w:pPr>
    <w:rPr>
      <w:rFonts w:eastAsia="Times New Roman"/>
      <w:sz w:val="16"/>
      <w:szCs w:val="16"/>
      <w:lang w:eastAsia="ja-JP"/>
    </w:rPr>
  </w:style>
  <w:style w:type="paragraph" w:styleId="73">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ja-JP"/>
    </w:rPr>
  </w:style>
  <w:style w:type="paragraph" w:styleId="74">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ja-JP"/>
    </w:rPr>
  </w:style>
  <w:style w:type="paragraph" w:styleId="75">
    <w:name w:val="table of figures"/>
    <w:basedOn w:val="1"/>
    <w:next w:val="1"/>
    <w:qFormat/>
    <w:uiPriority w:val="0"/>
    <w:pPr>
      <w:overflowPunct w:val="0"/>
      <w:autoSpaceDE w:val="0"/>
      <w:autoSpaceDN w:val="0"/>
      <w:adjustRightInd w:val="0"/>
      <w:spacing w:after="0"/>
      <w:textAlignment w:val="baseline"/>
    </w:pPr>
    <w:rPr>
      <w:rFonts w:eastAsia="Times New Roman"/>
      <w:lang w:eastAsia="ja-JP"/>
    </w:rPr>
  </w:style>
  <w:style w:type="paragraph" w:styleId="76">
    <w:name w:val="toc 9"/>
    <w:basedOn w:val="53"/>
    <w:next w:val="1"/>
    <w:qFormat/>
    <w:uiPriority w:val="39"/>
    <w:pPr>
      <w:ind w:left="1418" w:hanging="1418"/>
    </w:pPr>
  </w:style>
  <w:style w:type="paragraph" w:styleId="77">
    <w:name w:val="Body Text 2"/>
    <w:basedOn w:val="1"/>
    <w:link w:val="181"/>
    <w:qFormat/>
    <w:uiPriority w:val="0"/>
    <w:pPr>
      <w:overflowPunct w:val="0"/>
      <w:autoSpaceDE w:val="0"/>
      <w:autoSpaceDN w:val="0"/>
      <w:adjustRightInd w:val="0"/>
      <w:spacing w:after="120" w:line="480" w:lineRule="auto"/>
      <w:textAlignment w:val="baseline"/>
    </w:pPr>
    <w:rPr>
      <w:rFonts w:eastAsia="Times New Roman"/>
      <w:lang w:eastAsia="ja-JP"/>
    </w:rPr>
  </w:style>
  <w:style w:type="paragraph" w:styleId="78">
    <w:name w:val="List 4"/>
    <w:basedOn w:val="1"/>
    <w:qFormat/>
    <w:uiPriority w:val="0"/>
    <w:pPr>
      <w:overflowPunct w:val="0"/>
      <w:autoSpaceDE w:val="0"/>
      <w:autoSpaceDN w:val="0"/>
      <w:adjustRightInd w:val="0"/>
      <w:ind w:left="1132" w:hanging="283"/>
      <w:contextualSpacing/>
      <w:textAlignment w:val="baseline"/>
    </w:pPr>
    <w:rPr>
      <w:rFonts w:eastAsia="Times New Roman"/>
      <w:lang w:eastAsia="ja-JP"/>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ja-JP"/>
    </w:r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ja-JP"/>
    </w:rPr>
  </w:style>
  <w:style w:type="paragraph" w:styleId="81">
    <w:name w:val="HTML Preformatted"/>
    <w:basedOn w:val="1"/>
    <w:link w:val="183"/>
    <w:qFormat/>
    <w:uiPriority w:val="0"/>
    <w:pPr>
      <w:overflowPunct w:val="0"/>
      <w:autoSpaceDE w:val="0"/>
      <w:autoSpaceDN w:val="0"/>
      <w:adjustRightInd w:val="0"/>
      <w:spacing w:after="0"/>
      <w:textAlignment w:val="baseline"/>
    </w:pPr>
    <w:rPr>
      <w:rFonts w:ascii="Consolas" w:hAnsi="Consolas" w:eastAsia="Times New Roman"/>
      <w:lang w:eastAsia="ja-JP"/>
    </w:rPr>
  </w:style>
  <w:style w:type="paragraph" w:styleId="82">
    <w:name w:val="Normal (Web)"/>
    <w:basedOn w:val="1"/>
    <w:link w:val="189"/>
    <w:unhideWhenUsed/>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ja-JP"/>
    </w:rPr>
  </w:style>
  <w:style w:type="paragraph" w:styleId="84">
    <w:name w:val="index 2"/>
    <w:basedOn w:val="1"/>
    <w:next w:val="1"/>
    <w:qFormat/>
    <w:uiPriority w:val="0"/>
    <w:pPr>
      <w:overflowPunct w:val="0"/>
      <w:autoSpaceDE w:val="0"/>
      <w:autoSpaceDN w:val="0"/>
      <w:adjustRightInd w:val="0"/>
      <w:spacing w:after="0"/>
      <w:ind w:left="400" w:hanging="200"/>
      <w:textAlignment w:val="baseline"/>
    </w:pPr>
    <w:rPr>
      <w:rFonts w:eastAsia="Times New Roman"/>
      <w:lang w:eastAsia="ja-JP"/>
    </w:rPr>
  </w:style>
  <w:style w:type="paragraph" w:styleId="85">
    <w:name w:val="Title"/>
    <w:basedOn w:val="1"/>
    <w:next w:val="1"/>
    <w:link w:val="184"/>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ja-JP"/>
    </w:rPr>
  </w:style>
  <w:style w:type="paragraph" w:styleId="86">
    <w:name w:val="annotation subject"/>
    <w:basedOn w:val="35"/>
    <w:next w:val="35"/>
    <w:link w:val="139"/>
    <w:qFormat/>
    <w:uiPriority w:val="0"/>
    <w:rPr>
      <w:b/>
      <w:bCs/>
    </w:rPr>
  </w:style>
  <w:style w:type="paragraph" w:styleId="87">
    <w:name w:val="Body Text First Indent"/>
    <w:basedOn w:val="41"/>
    <w:link w:val="185"/>
    <w:qFormat/>
    <w:uiPriority w:val="0"/>
    <w:pPr>
      <w:spacing w:after="180"/>
      <w:ind w:firstLine="360"/>
    </w:pPr>
  </w:style>
  <w:style w:type="paragraph" w:styleId="88">
    <w:name w:val="Body Text First Indent 2"/>
    <w:basedOn w:val="42"/>
    <w:link w:val="186"/>
    <w:qFormat/>
    <w:uiPriority w:val="0"/>
    <w:pPr>
      <w:spacing w:after="180"/>
      <w:ind w:left="360" w:firstLine="360"/>
    </w:pPr>
  </w:style>
  <w:style w:type="table" w:styleId="90">
    <w:name w:val="Table Grid"/>
    <w:basedOn w:val="8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rPr>
  </w:style>
  <w:style w:type="character" w:styleId="93">
    <w:name w:val="FollowedHyperlink"/>
    <w:qFormat/>
    <w:uiPriority w:val="0"/>
    <w:rPr>
      <w:color w:val="954F72"/>
      <w:u w:val="single"/>
    </w:rPr>
  </w:style>
  <w:style w:type="character" w:styleId="94">
    <w:name w:val="Emphasis"/>
    <w:qFormat/>
    <w:uiPriority w:val="20"/>
    <w:rPr>
      <w:i/>
    </w:rPr>
  </w:style>
  <w:style w:type="character" w:styleId="95">
    <w:name w:val="Hyperlink"/>
    <w:qFormat/>
    <w:uiPriority w:val="0"/>
    <w:rPr>
      <w:color w:val="0563C1"/>
      <w:u w:val="single"/>
    </w:rPr>
  </w:style>
  <w:style w:type="character" w:styleId="96">
    <w:name w:val="annotation reference"/>
    <w:basedOn w:val="91"/>
    <w:qFormat/>
    <w:uiPriority w:val="0"/>
    <w:rPr>
      <w:sz w:val="16"/>
      <w:szCs w:val="16"/>
    </w:r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102"/>
    <w:qFormat/>
    <w:uiPriority w:val="0"/>
    <w:pPr>
      <w:keepNext/>
      <w:spacing w:after="0"/>
    </w:pPr>
    <w:rPr>
      <w:rFonts w:ascii="Arial" w:hAnsi="Arial"/>
      <w:sz w:val="18"/>
    </w:rPr>
  </w:style>
  <w:style w:type="paragraph" w:customStyle="1" w:styleId="102">
    <w:name w:val="NO"/>
    <w:basedOn w:val="1"/>
    <w:link w:val="141"/>
    <w:qFormat/>
    <w:uiPriority w:val="0"/>
    <w:pPr>
      <w:keepLines/>
      <w:ind w:left="1135" w:hanging="851"/>
    </w:pPr>
  </w:style>
  <w:style w:type="paragraph" w:customStyle="1" w:styleId="10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4">
    <w:name w:val="TAR"/>
    <w:basedOn w:val="105"/>
    <w:qFormat/>
    <w:uiPriority w:val="0"/>
    <w:pPr>
      <w:jc w:val="right"/>
    </w:pPr>
  </w:style>
  <w:style w:type="paragraph" w:customStyle="1" w:styleId="105">
    <w:name w:val="TAL"/>
    <w:basedOn w:val="1"/>
    <w:link w:val="211"/>
    <w:qFormat/>
    <w:uiPriority w:val="0"/>
    <w:pPr>
      <w:keepNext/>
      <w:keepLines/>
      <w:spacing w:after="0"/>
    </w:pPr>
    <w:rPr>
      <w:rFonts w:ascii="Arial" w:hAnsi="Arial"/>
      <w:sz w:val="18"/>
    </w:rPr>
  </w:style>
  <w:style w:type="paragraph" w:customStyle="1" w:styleId="106">
    <w:name w:val="TAH"/>
    <w:basedOn w:val="107"/>
    <w:link w:val="153"/>
    <w:qFormat/>
    <w:uiPriority w:val="0"/>
    <w:rPr>
      <w:b/>
    </w:rPr>
  </w:style>
  <w:style w:type="paragraph" w:customStyle="1" w:styleId="107">
    <w:name w:val="TAC"/>
    <w:basedOn w:val="105"/>
    <w:qFormat/>
    <w:uiPriority w:val="0"/>
    <w:pPr>
      <w:jc w:val="center"/>
    </w:pPr>
  </w:style>
  <w:style w:type="paragraph" w:customStyle="1" w:styleId="10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9">
    <w:name w:val="EX"/>
    <w:basedOn w:val="1"/>
    <w:link w:val="207"/>
    <w:qFormat/>
    <w:uiPriority w:val="0"/>
    <w:pPr>
      <w:keepLines/>
      <w:ind w:left="1702" w:hanging="1418"/>
    </w:pPr>
  </w:style>
  <w:style w:type="paragraph" w:customStyle="1" w:styleId="110">
    <w:name w:val="FP"/>
    <w:basedOn w:val="1"/>
    <w:qFormat/>
    <w:uiPriority w:val="0"/>
    <w:pPr>
      <w:spacing w:after="0"/>
    </w:pPr>
  </w:style>
  <w:style w:type="paragraph" w:customStyle="1" w:styleId="111">
    <w:name w:val="NW"/>
    <w:basedOn w:val="102"/>
    <w:qFormat/>
    <w:uiPriority w:val="0"/>
    <w:pPr>
      <w:spacing w:after="0"/>
    </w:pPr>
  </w:style>
  <w:style w:type="paragraph" w:customStyle="1" w:styleId="112">
    <w:name w:val="EW"/>
    <w:basedOn w:val="109"/>
    <w:qFormat/>
    <w:uiPriority w:val="0"/>
    <w:pPr>
      <w:spacing w:after="0"/>
    </w:pPr>
  </w:style>
  <w:style w:type="paragraph" w:customStyle="1" w:styleId="113">
    <w:name w:val="B1"/>
    <w:basedOn w:val="1"/>
    <w:link w:val="140"/>
    <w:qFormat/>
    <w:uiPriority w:val="0"/>
    <w:pPr>
      <w:ind w:left="568" w:hanging="284"/>
    </w:pPr>
  </w:style>
  <w:style w:type="paragraph" w:customStyle="1" w:styleId="114">
    <w:name w:val="Editor's Note"/>
    <w:basedOn w:val="102"/>
    <w:link w:val="142"/>
    <w:qFormat/>
    <w:uiPriority w:val="0"/>
    <w:rPr>
      <w:color w:val="FF0000"/>
    </w:rPr>
  </w:style>
  <w:style w:type="paragraph" w:customStyle="1" w:styleId="115">
    <w:name w:val="TH"/>
    <w:basedOn w:val="1"/>
    <w:link w:val="145"/>
    <w:qFormat/>
    <w:uiPriority w:val="0"/>
    <w:pPr>
      <w:keepNext/>
      <w:keepLines/>
      <w:spacing w:before="60"/>
      <w:jc w:val="center"/>
    </w:pPr>
    <w:rPr>
      <w:rFonts w:ascii="Arial" w:hAnsi="Arial"/>
      <w:b/>
    </w:r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05"/>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TF"/>
    <w:basedOn w:val="115"/>
    <w:link w:val="143"/>
    <w:qFormat/>
    <w:uiPriority w:val="0"/>
    <w:pPr>
      <w:keepNext w:val="0"/>
      <w:spacing w:before="0" w:after="240"/>
    </w:pPr>
  </w:style>
  <w:style w:type="paragraph" w:customStyle="1" w:styleId="12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4">
    <w:name w:val="B2"/>
    <w:basedOn w:val="1"/>
    <w:link w:val="212"/>
    <w:qFormat/>
    <w:uiPriority w:val="0"/>
    <w:pPr>
      <w:ind w:left="851" w:hanging="284"/>
    </w:pPr>
  </w:style>
  <w:style w:type="paragraph" w:customStyle="1" w:styleId="125">
    <w:name w:val="B3"/>
    <w:basedOn w:val="1"/>
    <w:qFormat/>
    <w:uiPriority w:val="0"/>
    <w:pPr>
      <w:ind w:left="1135" w:hanging="284"/>
    </w:pPr>
  </w:style>
  <w:style w:type="paragraph" w:customStyle="1" w:styleId="126">
    <w:name w:val="B4"/>
    <w:basedOn w:val="1"/>
    <w:qFormat/>
    <w:uiPriority w:val="0"/>
    <w:pPr>
      <w:ind w:left="1418" w:hanging="284"/>
    </w:pPr>
  </w:style>
  <w:style w:type="paragraph" w:customStyle="1" w:styleId="127">
    <w:name w:val="B5"/>
    <w:basedOn w:val="1"/>
    <w:qFormat/>
    <w:uiPriority w:val="0"/>
    <w:pPr>
      <w:ind w:left="1702" w:hanging="284"/>
    </w:pPr>
  </w:style>
  <w:style w:type="paragraph" w:customStyle="1" w:styleId="128">
    <w:name w:val="ZTD"/>
    <w:basedOn w:val="117"/>
    <w:qFormat/>
    <w:uiPriority w:val="0"/>
    <w:pPr>
      <w:framePr w:hRule="auto" w:y="852"/>
    </w:pPr>
    <w:rPr>
      <w:i w:val="0"/>
      <w:sz w:val="40"/>
    </w:rPr>
  </w:style>
  <w:style w:type="paragraph" w:customStyle="1" w:styleId="129">
    <w:name w:val="ZV"/>
    <w:basedOn w:val="119"/>
    <w:qFormat/>
    <w:uiPriority w:val="0"/>
    <w:pPr>
      <w:framePr w:y="16161"/>
    </w:pPr>
  </w:style>
  <w:style w:type="paragraph" w:customStyle="1" w:styleId="130">
    <w:name w:val="TAJ"/>
    <w:basedOn w:val="115"/>
    <w:qFormat/>
    <w:uiPriority w:val="0"/>
  </w:style>
  <w:style w:type="paragraph" w:customStyle="1" w:styleId="131">
    <w:name w:val="Guidance"/>
    <w:basedOn w:val="1"/>
    <w:qFormat/>
    <w:uiPriority w:val="0"/>
    <w:rPr>
      <w:i/>
      <w:color w:val="0000FF"/>
    </w:rPr>
  </w:style>
  <w:style w:type="character" w:customStyle="1" w:styleId="132">
    <w:name w:val="批注框文本 Char"/>
    <w:link w:val="59"/>
    <w:qFormat/>
    <w:uiPriority w:val="0"/>
    <w:rPr>
      <w:rFonts w:ascii="Segoe UI" w:hAnsi="Segoe UI" w:cs="Segoe UI"/>
      <w:sz w:val="18"/>
      <w:szCs w:val="18"/>
      <w:lang w:eastAsia="en-US"/>
    </w:rPr>
  </w:style>
  <w:style w:type="character" w:customStyle="1" w:styleId="133">
    <w:name w:val="Unresolved Mention1"/>
    <w:semiHidden/>
    <w:unhideWhenUsed/>
    <w:qFormat/>
    <w:uiPriority w:val="99"/>
    <w:rPr>
      <w:color w:val="605E5C"/>
      <w:shd w:val="clear" w:color="auto" w:fill="E1DFDD"/>
    </w:rPr>
  </w:style>
  <w:style w:type="character" w:customStyle="1" w:styleId="134">
    <w:name w:val="标题 2 Char"/>
    <w:link w:val="4"/>
    <w:qFormat/>
    <w:uiPriority w:val="0"/>
    <w:rPr>
      <w:rFonts w:ascii="Arial" w:hAnsi="Arial"/>
      <w:sz w:val="32"/>
      <w:lang w:eastAsia="en-US"/>
    </w:rPr>
  </w:style>
  <w:style w:type="character" w:customStyle="1" w:styleId="135">
    <w:name w:val="标题 3 Char"/>
    <w:link w:val="5"/>
    <w:qFormat/>
    <w:uiPriority w:val="0"/>
    <w:rPr>
      <w:rFonts w:ascii="Arial" w:hAnsi="Arial"/>
      <w:sz w:val="28"/>
      <w:lang w:eastAsia="en-US"/>
    </w:rPr>
  </w:style>
  <w:style w:type="paragraph" w:customStyle="1" w:styleId="136">
    <w:name w:val="CR Cover Page"/>
    <w:qFormat/>
    <w:uiPriority w:val="0"/>
    <w:pPr>
      <w:spacing w:after="120"/>
    </w:pPr>
    <w:rPr>
      <w:rFonts w:ascii="Arial" w:hAnsi="Arial" w:cs="Times New Roman" w:eastAsiaTheme="minorEastAsia"/>
      <w:lang w:val="en-GB" w:eastAsia="en-US" w:bidi="ar-SA"/>
    </w:rPr>
  </w:style>
  <w:style w:type="paragraph" w:styleId="137">
    <w:name w:val="List Paragraph"/>
    <w:basedOn w:val="1"/>
    <w:link w:val="144"/>
    <w:qFormat/>
    <w:uiPriority w:val="34"/>
    <w:pPr>
      <w:ind w:left="720"/>
      <w:contextualSpacing/>
    </w:pPr>
  </w:style>
  <w:style w:type="character" w:customStyle="1" w:styleId="138">
    <w:name w:val="批注文字 Char"/>
    <w:basedOn w:val="91"/>
    <w:link w:val="35"/>
    <w:qFormat/>
    <w:uiPriority w:val="0"/>
    <w:rPr>
      <w:lang w:val="en-GB" w:eastAsia="en-US"/>
    </w:rPr>
  </w:style>
  <w:style w:type="character" w:customStyle="1" w:styleId="139">
    <w:name w:val="批注主题 Char"/>
    <w:basedOn w:val="138"/>
    <w:link w:val="86"/>
    <w:qFormat/>
    <w:uiPriority w:val="0"/>
    <w:rPr>
      <w:b/>
      <w:bCs/>
      <w:lang w:val="en-GB" w:eastAsia="en-US"/>
    </w:rPr>
  </w:style>
  <w:style w:type="character" w:customStyle="1" w:styleId="140">
    <w:name w:val="B1 Char"/>
    <w:link w:val="113"/>
    <w:qFormat/>
    <w:uiPriority w:val="0"/>
    <w:rPr>
      <w:lang w:val="en-GB" w:eastAsia="en-US"/>
    </w:rPr>
  </w:style>
  <w:style w:type="character" w:customStyle="1" w:styleId="141">
    <w:name w:val="NO Char"/>
    <w:link w:val="102"/>
    <w:qFormat/>
    <w:uiPriority w:val="0"/>
    <w:rPr>
      <w:lang w:val="en-GB" w:eastAsia="en-US"/>
    </w:rPr>
  </w:style>
  <w:style w:type="character" w:customStyle="1" w:styleId="142">
    <w:name w:val="Editor's Note Char"/>
    <w:link w:val="114"/>
    <w:qFormat/>
    <w:locked/>
    <w:uiPriority w:val="0"/>
    <w:rPr>
      <w:color w:val="FF0000"/>
      <w:lang w:val="en-GB" w:eastAsia="en-US"/>
    </w:rPr>
  </w:style>
  <w:style w:type="character" w:customStyle="1" w:styleId="143">
    <w:name w:val="TF Char"/>
    <w:link w:val="122"/>
    <w:qFormat/>
    <w:uiPriority w:val="0"/>
    <w:rPr>
      <w:rFonts w:ascii="Arial" w:hAnsi="Arial"/>
      <w:b/>
      <w:lang w:val="en-GB" w:eastAsia="en-US"/>
    </w:rPr>
  </w:style>
  <w:style w:type="character" w:customStyle="1" w:styleId="144">
    <w:name w:val="列出段落 Char"/>
    <w:link w:val="137"/>
    <w:qFormat/>
    <w:locked/>
    <w:uiPriority w:val="34"/>
    <w:rPr>
      <w:lang w:val="en-GB" w:eastAsia="en-US"/>
    </w:rPr>
  </w:style>
  <w:style w:type="character" w:customStyle="1" w:styleId="145">
    <w:name w:val="TH Char"/>
    <w:link w:val="115"/>
    <w:qFormat/>
    <w:uiPriority w:val="0"/>
    <w:rPr>
      <w:rFonts w:ascii="Arial" w:hAnsi="Arial"/>
      <w:b/>
      <w:lang w:val="en-GB" w:eastAsia="en-US"/>
    </w:rPr>
  </w:style>
  <w:style w:type="paragraph" w:customStyle="1" w:styleId="146">
    <w:name w:val="修订1"/>
    <w:hidden/>
    <w:unhideWhenUsed/>
    <w:qFormat/>
    <w:uiPriority w:val="99"/>
    <w:rPr>
      <w:rFonts w:ascii="Times New Roman" w:hAnsi="Times New Roman" w:cs="Times New Roman" w:eastAsiaTheme="minorEastAsia"/>
      <w:lang w:val="en-GB" w:eastAsia="en-US" w:bidi="ar-SA"/>
    </w:rPr>
  </w:style>
  <w:style w:type="table" w:customStyle="1" w:styleId="147">
    <w:name w:val="Grid Table 1 Light"/>
    <w:basedOn w:val="89"/>
    <w:qFormat/>
    <w:uiPriority w:val="46"/>
    <w:rPr>
      <w:rFonts w:eastAsia="宋体"/>
      <w:lang w:val="en-GB" w:eastAsia="en-GB"/>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bottom w:val="single" w:color="666666" w:sz="12" w:space="0"/>
        </w:tcBorders>
      </w:tcPr>
    </w:tblStylePr>
    <w:tblStylePr w:type="lastRow">
      <w:rPr>
        <w:b/>
        <w:bCs/>
      </w:rPr>
      <w:tcPr>
        <w:tcBorders>
          <w:top w:val="double" w:color="666666" w:sz="2" w:space="0"/>
        </w:tcBorders>
      </w:tcPr>
    </w:tblStylePr>
    <w:tblStylePr w:type="firstCol">
      <w:rPr>
        <w:b/>
        <w:bCs/>
      </w:rPr>
    </w:tblStylePr>
    <w:tblStylePr w:type="lastCol">
      <w:rPr>
        <w:b/>
        <w:bCs/>
      </w:rPr>
    </w:tblStylePr>
  </w:style>
  <w:style w:type="paragraph" w:customStyle="1" w:styleId="148">
    <w:name w:val="内容"/>
    <w:basedOn w:val="1"/>
    <w:link w:val="149"/>
    <w:qFormat/>
    <w:uiPriority w:val="0"/>
    <w:pPr>
      <w:spacing w:after="0" w:line="300" w:lineRule="auto"/>
      <w:ind w:firstLine="200" w:firstLineChars="200"/>
    </w:pPr>
    <w:rPr>
      <w:rFonts w:eastAsia="宋体"/>
      <w:color w:val="000000"/>
      <w:lang w:eastAsia="zh-CN"/>
    </w:rPr>
  </w:style>
  <w:style w:type="character" w:customStyle="1" w:styleId="149">
    <w:name w:val="内容 字符"/>
    <w:link w:val="148"/>
    <w:qFormat/>
    <w:uiPriority w:val="0"/>
    <w:rPr>
      <w:rFonts w:eastAsia="宋体"/>
      <w:color w:val="000000"/>
      <w:lang w:val="en-GB"/>
    </w:rPr>
  </w:style>
  <w:style w:type="character" w:customStyle="1" w:styleId="150">
    <w:name w:val="批注文字 字符"/>
    <w:qFormat/>
    <w:uiPriority w:val="0"/>
    <w:rPr>
      <w:rFonts w:eastAsia="Times New Roman"/>
      <w:lang w:val="en-GB" w:eastAsia="en-US"/>
    </w:rPr>
  </w:style>
  <w:style w:type="paragraph" w:customStyle="1" w:styleId="151">
    <w:name w:val="NOTE"/>
    <w:basedOn w:val="1"/>
    <w:link w:val="152"/>
    <w:qFormat/>
    <w:uiPriority w:val="0"/>
    <w:pPr>
      <w:keepLines/>
      <w:overflowPunct w:val="0"/>
      <w:autoSpaceDE w:val="0"/>
      <w:autoSpaceDN w:val="0"/>
      <w:adjustRightInd w:val="0"/>
      <w:ind w:left="1135" w:hanging="851"/>
      <w:textAlignment w:val="baseline"/>
    </w:pPr>
    <w:rPr>
      <w:rFonts w:eastAsia="宋体"/>
      <w:szCs w:val="21"/>
      <w:lang w:eastAsia="zh-CN"/>
    </w:rPr>
  </w:style>
  <w:style w:type="character" w:customStyle="1" w:styleId="152">
    <w:name w:val="NOTE 字符"/>
    <w:basedOn w:val="91"/>
    <w:link w:val="151"/>
    <w:qFormat/>
    <w:uiPriority w:val="0"/>
    <w:rPr>
      <w:rFonts w:eastAsia="宋体"/>
      <w:szCs w:val="21"/>
      <w:lang w:val="en-GB"/>
    </w:rPr>
  </w:style>
  <w:style w:type="character" w:customStyle="1" w:styleId="153">
    <w:name w:val="TAH Car"/>
    <w:link w:val="106"/>
    <w:qFormat/>
    <w:uiPriority w:val="0"/>
    <w:rPr>
      <w:rFonts w:ascii="Arial" w:hAnsi="Arial"/>
      <w:b/>
      <w:sz w:val="18"/>
      <w:lang w:val="en-GB" w:eastAsia="en-US"/>
    </w:rPr>
  </w:style>
  <w:style w:type="character" w:customStyle="1" w:styleId="154">
    <w:name w:val="标题 1 Char"/>
    <w:basedOn w:val="91"/>
    <w:link w:val="3"/>
    <w:qFormat/>
    <w:uiPriority w:val="0"/>
    <w:rPr>
      <w:rFonts w:ascii="Arial" w:hAnsi="Arial"/>
      <w:sz w:val="36"/>
      <w:lang w:val="en-GB" w:eastAsia="en-US"/>
    </w:rPr>
  </w:style>
  <w:style w:type="character" w:customStyle="1" w:styleId="155">
    <w:name w:val="标题 4 Char"/>
    <w:basedOn w:val="91"/>
    <w:link w:val="6"/>
    <w:qFormat/>
    <w:uiPriority w:val="0"/>
    <w:rPr>
      <w:rFonts w:ascii="Arial" w:hAnsi="Arial"/>
      <w:sz w:val="24"/>
      <w:lang w:val="en-GB" w:eastAsia="en-US"/>
    </w:rPr>
  </w:style>
  <w:style w:type="character" w:customStyle="1" w:styleId="156">
    <w:name w:val="标题 5 Char"/>
    <w:basedOn w:val="91"/>
    <w:link w:val="7"/>
    <w:qFormat/>
    <w:uiPriority w:val="0"/>
    <w:rPr>
      <w:rFonts w:ascii="Arial" w:hAnsi="Arial"/>
      <w:sz w:val="22"/>
      <w:lang w:val="en-GB" w:eastAsia="en-US"/>
    </w:rPr>
  </w:style>
  <w:style w:type="character" w:customStyle="1" w:styleId="157">
    <w:name w:val="标题 6 Char"/>
    <w:basedOn w:val="91"/>
    <w:link w:val="8"/>
    <w:qFormat/>
    <w:uiPriority w:val="0"/>
    <w:rPr>
      <w:rFonts w:ascii="Arial" w:hAnsi="Arial"/>
      <w:lang w:val="en-GB" w:eastAsia="en-US"/>
    </w:rPr>
  </w:style>
  <w:style w:type="character" w:customStyle="1" w:styleId="158">
    <w:name w:val="标题 7 Char"/>
    <w:basedOn w:val="91"/>
    <w:link w:val="10"/>
    <w:qFormat/>
    <w:uiPriority w:val="0"/>
    <w:rPr>
      <w:rFonts w:ascii="Arial" w:hAnsi="Arial"/>
      <w:lang w:val="en-GB" w:eastAsia="en-US"/>
    </w:rPr>
  </w:style>
  <w:style w:type="character" w:customStyle="1" w:styleId="159">
    <w:name w:val="标题 8 Char"/>
    <w:basedOn w:val="91"/>
    <w:link w:val="11"/>
    <w:qFormat/>
    <w:uiPriority w:val="0"/>
    <w:rPr>
      <w:rFonts w:ascii="Arial" w:hAnsi="Arial"/>
      <w:sz w:val="36"/>
      <w:lang w:val="en-GB" w:eastAsia="en-US"/>
    </w:rPr>
  </w:style>
  <w:style w:type="character" w:customStyle="1" w:styleId="160">
    <w:name w:val="标题 9 Char"/>
    <w:basedOn w:val="91"/>
    <w:link w:val="12"/>
    <w:qFormat/>
    <w:uiPriority w:val="0"/>
    <w:rPr>
      <w:rFonts w:ascii="Arial" w:hAnsi="Arial"/>
      <w:sz w:val="36"/>
      <w:lang w:val="en-GB" w:eastAsia="en-US"/>
    </w:rPr>
  </w:style>
  <w:style w:type="character" w:customStyle="1" w:styleId="161">
    <w:name w:val="宏文本 Char"/>
    <w:basedOn w:val="91"/>
    <w:link w:val="2"/>
    <w:qFormat/>
    <w:uiPriority w:val="0"/>
    <w:rPr>
      <w:rFonts w:ascii="Consolas" w:hAnsi="Consolas" w:eastAsia="Times New Roman"/>
      <w:lang w:val="en-GB" w:eastAsia="en-US"/>
    </w:rPr>
  </w:style>
  <w:style w:type="character" w:customStyle="1" w:styleId="162">
    <w:name w:val="注释标题 Char"/>
    <w:basedOn w:val="91"/>
    <w:link w:val="23"/>
    <w:qFormat/>
    <w:uiPriority w:val="0"/>
    <w:rPr>
      <w:rFonts w:eastAsia="Times New Roman"/>
      <w:lang w:val="en-GB" w:eastAsia="ja-JP"/>
    </w:rPr>
  </w:style>
  <w:style w:type="character" w:customStyle="1" w:styleId="163">
    <w:name w:val="电子邮件签名 Char"/>
    <w:basedOn w:val="91"/>
    <w:link w:val="26"/>
    <w:qFormat/>
    <w:uiPriority w:val="0"/>
    <w:rPr>
      <w:rFonts w:eastAsia="Times New Roman"/>
      <w:lang w:val="en-GB" w:eastAsia="ja-JP"/>
    </w:rPr>
  </w:style>
  <w:style w:type="character" w:customStyle="1" w:styleId="164">
    <w:name w:val="文档结构图 Char"/>
    <w:basedOn w:val="91"/>
    <w:link w:val="33"/>
    <w:qFormat/>
    <w:uiPriority w:val="0"/>
    <w:rPr>
      <w:rFonts w:ascii="Segoe UI" w:hAnsi="Segoe UI" w:eastAsia="Times New Roman" w:cs="Segoe UI"/>
      <w:sz w:val="16"/>
      <w:szCs w:val="16"/>
      <w:lang w:val="en-GB" w:eastAsia="ja-JP"/>
    </w:rPr>
  </w:style>
  <w:style w:type="character" w:customStyle="1" w:styleId="165">
    <w:name w:val="称呼 Char"/>
    <w:basedOn w:val="91"/>
    <w:link w:val="37"/>
    <w:qFormat/>
    <w:uiPriority w:val="0"/>
    <w:rPr>
      <w:rFonts w:eastAsia="Times New Roman"/>
      <w:lang w:val="en-GB" w:eastAsia="ja-JP"/>
    </w:rPr>
  </w:style>
  <w:style w:type="character" w:customStyle="1" w:styleId="166">
    <w:name w:val="正文文本 3 Char"/>
    <w:basedOn w:val="91"/>
    <w:link w:val="38"/>
    <w:qFormat/>
    <w:uiPriority w:val="0"/>
    <w:rPr>
      <w:rFonts w:eastAsia="Times New Roman"/>
      <w:sz w:val="16"/>
      <w:szCs w:val="16"/>
      <w:lang w:val="en-GB" w:eastAsia="ja-JP"/>
    </w:rPr>
  </w:style>
  <w:style w:type="character" w:customStyle="1" w:styleId="167">
    <w:name w:val="结束语 Char"/>
    <w:basedOn w:val="91"/>
    <w:link w:val="39"/>
    <w:qFormat/>
    <w:uiPriority w:val="0"/>
    <w:rPr>
      <w:rFonts w:eastAsia="Times New Roman"/>
      <w:lang w:val="en-GB" w:eastAsia="ja-JP"/>
    </w:rPr>
  </w:style>
  <w:style w:type="character" w:customStyle="1" w:styleId="168">
    <w:name w:val="正文文本 Char"/>
    <w:basedOn w:val="91"/>
    <w:link w:val="41"/>
    <w:qFormat/>
    <w:uiPriority w:val="0"/>
    <w:rPr>
      <w:rFonts w:eastAsia="Times New Roman"/>
      <w:lang w:val="en-GB" w:eastAsia="ja-JP"/>
    </w:rPr>
  </w:style>
  <w:style w:type="character" w:customStyle="1" w:styleId="169">
    <w:name w:val="正文文本缩进 Char"/>
    <w:basedOn w:val="91"/>
    <w:link w:val="42"/>
    <w:qFormat/>
    <w:uiPriority w:val="0"/>
    <w:rPr>
      <w:rFonts w:eastAsia="Times New Roman"/>
      <w:lang w:val="en-GB" w:eastAsia="ja-JP"/>
    </w:rPr>
  </w:style>
  <w:style w:type="character" w:customStyle="1" w:styleId="170">
    <w:name w:val="HTML 地址 Char"/>
    <w:basedOn w:val="91"/>
    <w:link w:val="48"/>
    <w:qFormat/>
    <w:uiPriority w:val="0"/>
    <w:rPr>
      <w:rFonts w:eastAsia="Times New Roman"/>
      <w:i/>
      <w:iCs/>
      <w:lang w:val="en-GB" w:eastAsia="ja-JP"/>
    </w:rPr>
  </w:style>
  <w:style w:type="character" w:customStyle="1" w:styleId="171">
    <w:name w:val="纯文本 Char"/>
    <w:basedOn w:val="91"/>
    <w:link w:val="50"/>
    <w:qFormat/>
    <w:uiPriority w:val="0"/>
    <w:rPr>
      <w:rFonts w:ascii="Consolas" w:hAnsi="Consolas" w:eastAsia="Times New Roman"/>
      <w:sz w:val="21"/>
      <w:szCs w:val="21"/>
      <w:lang w:val="en-GB" w:eastAsia="ja-JP"/>
    </w:rPr>
  </w:style>
  <w:style w:type="character" w:customStyle="1" w:styleId="172">
    <w:name w:val="日期 Char"/>
    <w:basedOn w:val="91"/>
    <w:link w:val="55"/>
    <w:qFormat/>
    <w:uiPriority w:val="0"/>
    <w:rPr>
      <w:rFonts w:eastAsia="Times New Roman"/>
      <w:lang w:val="en-GB" w:eastAsia="ja-JP"/>
    </w:rPr>
  </w:style>
  <w:style w:type="character" w:customStyle="1" w:styleId="173">
    <w:name w:val="正文文本缩进 2 Char"/>
    <w:basedOn w:val="91"/>
    <w:link w:val="56"/>
    <w:qFormat/>
    <w:uiPriority w:val="0"/>
    <w:rPr>
      <w:rFonts w:eastAsia="Times New Roman"/>
      <w:lang w:val="en-GB" w:eastAsia="ja-JP"/>
    </w:rPr>
  </w:style>
  <w:style w:type="character" w:customStyle="1" w:styleId="174">
    <w:name w:val="尾注文本 Char"/>
    <w:basedOn w:val="91"/>
    <w:link w:val="57"/>
    <w:qFormat/>
    <w:uiPriority w:val="0"/>
    <w:rPr>
      <w:rFonts w:eastAsia="Times New Roman"/>
      <w:lang w:val="en-GB" w:eastAsia="ja-JP"/>
    </w:rPr>
  </w:style>
  <w:style w:type="character" w:customStyle="1" w:styleId="175">
    <w:name w:val="页脚 Char"/>
    <w:basedOn w:val="91"/>
    <w:link w:val="60"/>
    <w:qFormat/>
    <w:uiPriority w:val="0"/>
    <w:rPr>
      <w:rFonts w:ascii="Arial" w:hAnsi="Arial"/>
      <w:b/>
      <w:i/>
      <w:sz w:val="18"/>
      <w:lang w:val="en-GB" w:eastAsia="ja-JP"/>
    </w:rPr>
  </w:style>
  <w:style w:type="character" w:customStyle="1" w:styleId="176">
    <w:name w:val="页眉 Char"/>
    <w:basedOn w:val="91"/>
    <w:link w:val="61"/>
    <w:qFormat/>
    <w:uiPriority w:val="0"/>
    <w:rPr>
      <w:rFonts w:ascii="Arial" w:hAnsi="Arial"/>
      <w:b/>
      <w:sz w:val="18"/>
      <w:lang w:val="en-GB" w:eastAsia="ja-JP"/>
    </w:rPr>
  </w:style>
  <w:style w:type="character" w:customStyle="1" w:styleId="177">
    <w:name w:val="签名 Char"/>
    <w:basedOn w:val="91"/>
    <w:link w:val="63"/>
    <w:qFormat/>
    <w:uiPriority w:val="0"/>
    <w:rPr>
      <w:rFonts w:eastAsia="Times New Roman"/>
      <w:lang w:val="en-GB" w:eastAsia="ja-JP"/>
    </w:rPr>
  </w:style>
  <w:style w:type="character" w:customStyle="1" w:styleId="178">
    <w:name w:val="副标题 Char"/>
    <w:basedOn w:val="91"/>
    <w:link w:val="67"/>
    <w:qFormat/>
    <w:uiPriority w:val="2"/>
    <w:rPr>
      <w:rFonts w:asciiTheme="minorHAnsi" w:hAnsiTheme="minorHAnsi" w:cstheme="minorBidi"/>
      <w:color w:val="595959" w:themeColor="text1" w:themeTint="A6"/>
      <w:spacing w:val="15"/>
      <w:sz w:val="22"/>
      <w:szCs w:val="22"/>
      <w:lang w:val="en-GB" w:eastAsia="ja-JP"/>
      <w14:textFill>
        <w14:solidFill>
          <w14:schemeClr w14:val="tx1">
            <w14:lumMod w14:val="65000"/>
            <w14:lumOff w14:val="35000"/>
          </w14:schemeClr>
        </w14:solidFill>
      </w14:textFill>
    </w:rPr>
  </w:style>
  <w:style w:type="character" w:customStyle="1" w:styleId="179">
    <w:name w:val="脚注文本 Char"/>
    <w:basedOn w:val="91"/>
    <w:link w:val="70"/>
    <w:qFormat/>
    <w:uiPriority w:val="0"/>
    <w:rPr>
      <w:rFonts w:eastAsia="Times New Roman"/>
      <w:lang w:val="en-GB" w:eastAsia="ja-JP"/>
    </w:rPr>
  </w:style>
  <w:style w:type="character" w:customStyle="1" w:styleId="180">
    <w:name w:val="正文文本缩进 3 Char"/>
    <w:basedOn w:val="91"/>
    <w:link w:val="72"/>
    <w:qFormat/>
    <w:uiPriority w:val="0"/>
    <w:rPr>
      <w:rFonts w:eastAsia="Times New Roman"/>
      <w:sz w:val="16"/>
      <w:szCs w:val="16"/>
      <w:lang w:val="en-GB" w:eastAsia="ja-JP"/>
    </w:rPr>
  </w:style>
  <w:style w:type="character" w:customStyle="1" w:styleId="181">
    <w:name w:val="正文文本 2 Char"/>
    <w:basedOn w:val="91"/>
    <w:link w:val="77"/>
    <w:qFormat/>
    <w:uiPriority w:val="0"/>
    <w:rPr>
      <w:rFonts w:eastAsia="Times New Roman"/>
      <w:lang w:val="en-GB" w:eastAsia="ja-JP"/>
    </w:rPr>
  </w:style>
  <w:style w:type="character" w:customStyle="1" w:styleId="182">
    <w:name w:val="信息标题 Char"/>
    <w:basedOn w:val="91"/>
    <w:link w:val="80"/>
    <w:qFormat/>
    <w:uiPriority w:val="0"/>
    <w:rPr>
      <w:rFonts w:asciiTheme="majorHAnsi" w:hAnsiTheme="majorHAnsi" w:eastAsiaTheme="majorEastAsia" w:cstheme="majorBidi"/>
      <w:sz w:val="24"/>
      <w:szCs w:val="24"/>
      <w:shd w:val="pct20" w:color="auto" w:fill="auto"/>
      <w:lang w:val="en-GB" w:eastAsia="ja-JP"/>
    </w:rPr>
  </w:style>
  <w:style w:type="character" w:customStyle="1" w:styleId="183">
    <w:name w:val="HTML 预设格式 Char"/>
    <w:basedOn w:val="91"/>
    <w:link w:val="81"/>
    <w:qFormat/>
    <w:uiPriority w:val="0"/>
    <w:rPr>
      <w:rFonts w:ascii="Consolas" w:hAnsi="Consolas" w:eastAsia="Times New Roman"/>
      <w:lang w:val="en-GB" w:eastAsia="ja-JP"/>
    </w:rPr>
  </w:style>
  <w:style w:type="character" w:customStyle="1" w:styleId="184">
    <w:name w:val="标题 Char"/>
    <w:basedOn w:val="91"/>
    <w:link w:val="85"/>
    <w:qFormat/>
    <w:uiPriority w:val="0"/>
    <w:rPr>
      <w:rFonts w:asciiTheme="majorHAnsi" w:hAnsiTheme="majorHAnsi" w:eastAsiaTheme="majorEastAsia" w:cstheme="majorBidi"/>
      <w:spacing w:val="-10"/>
      <w:kern w:val="28"/>
      <w:sz w:val="56"/>
      <w:szCs w:val="56"/>
      <w:lang w:val="en-GB" w:eastAsia="ja-JP"/>
    </w:rPr>
  </w:style>
  <w:style w:type="character" w:customStyle="1" w:styleId="185">
    <w:name w:val="正文首行缩进 Char"/>
    <w:basedOn w:val="168"/>
    <w:link w:val="87"/>
    <w:qFormat/>
    <w:uiPriority w:val="0"/>
    <w:rPr>
      <w:rFonts w:eastAsia="Times New Roman"/>
      <w:lang w:val="en-GB" w:eastAsia="ja-JP"/>
    </w:rPr>
  </w:style>
  <w:style w:type="character" w:customStyle="1" w:styleId="186">
    <w:name w:val="正文首行缩进 2 Char"/>
    <w:basedOn w:val="169"/>
    <w:link w:val="88"/>
    <w:qFormat/>
    <w:uiPriority w:val="0"/>
    <w:rPr>
      <w:rFonts w:eastAsia="Times New Roman"/>
      <w:lang w:val="en-GB" w:eastAsia="ja-JP"/>
    </w:rPr>
  </w:style>
  <w:style w:type="paragraph" w:customStyle="1" w:styleId="187">
    <w:name w:val="Revision1"/>
    <w:hidden/>
    <w:semiHidden/>
    <w:qFormat/>
    <w:uiPriority w:val="99"/>
    <w:rPr>
      <w:rFonts w:ascii="Times New Roman" w:hAnsi="Times New Roman" w:eastAsia="宋体" w:cs="Times New Roman"/>
      <w:lang w:val="en-GB" w:eastAsia="en-US" w:bidi="ar-SA"/>
    </w:rPr>
  </w:style>
  <w:style w:type="paragraph" w:customStyle="1" w:styleId="188">
    <w:name w:val="Revision2"/>
    <w:hidden/>
    <w:unhideWhenUsed/>
    <w:qFormat/>
    <w:uiPriority w:val="99"/>
    <w:rPr>
      <w:rFonts w:ascii="Times New Roman" w:hAnsi="Times New Roman" w:eastAsia="宋体" w:cs="Times New Roman"/>
      <w:lang w:val="en-GB" w:eastAsia="en-US" w:bidi="ar-SA"/>
    </w:rPr>
  </w:style>
  <w:style w:type="character" w:customStyle="1" w:styleId="189">
    <w:name w:val="普通(网站) Char"/>
    <w:link w:val="82"/>
    <w:qFormat/>
    <w:uiPriority w:val="0"/>
    <w:rPr>
      <w:rFonts w:eastAsia="Times New Roman"/>
      <w:sz w:val="24"/>
      <w:szCs w:val="24"/>
      <w:lang w:val="en-GB" w:eastAsia="en-GB"/>
    </w:rPr>
  </w:style>
  <w:style w:type="paragraph" w:customStyle="1" w:styleId="190">
    <w:name w:val="Revision3"/>
    <w:hidden/>
    <w:unhideWhenUsed/>
    <w:qFormat/>
    <w:uiPriority w:val="99"/>
    <w:rPr>
      <w:rFonts w:ascii="Times New Roman" w:hAnsi="Times New Roman" w:eastAsia="宋体" w:cs="Times New Roman"/>
      <w:lang w:val="en-GB" w:eastAsia="en-US" w:bidi="ar-SA"/>
    </w:rPr>
  </w:style>
  <w:style w:type="paragraph" w:styleId="191">
    <w:name w:val="Intense Quote"/>
    <w:basedOn w:val="1"/>
    <w:next w:val="1"/>
    <w:link w:val="192"/>
    <w:unhideWhenUsed/>
    <w:qFormat/>
    <w:uiPriority w:val="99"/>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ja-JP"/>
      <w14:textFill>
        <w14:solidFill>
          <w14:schemeClr w14:val="accent1"/>
        </w14:solidFill>
      </w14:textFill>
    </w:rPr>
  </w:style>
  <w:style w:type="character" w:customStyle="1" w:styleId="192">
    <w:name w:val="明显引用 Char"/>
    <w:basedOn w:val="91"/>
    <w:link w:val="191"/>
    <w:qFormat/>
    <w:uiPriority w:val="99"/>
    <w:rPr>
      <w:rFonts w:eastAsia="Times New Roman"/>
      <w:i/>
      <w:iCs/>
      <w:color w:val="4472C4" w:themeColor="accent1"/>
      <w:lang w:val="en-GB" w:eastAsia="ja-JP"/>
      <w14:textFill>
        <w14:solidFill>
          <w14:schemeClr w14:val="accent1"/>
        </w14:solidFill>
      </w14:textFill>
    </w:rPr>
  </w:style>
  <w:style w:type="paragraph" w:styleId="193">
    <w:name w:val="No Spacing"/>
    <w:unhideWhenUsed/>
    <w:qFormat/>
    <w:uiPriority w:val="99"/>
    <w:pPr>
      <w:overflowPunct w:val="0"/>
      <w:autoSpaceDE w:val="0"/>
      <w:autoSpaceDN w:val="0"/>
      <w:adjustRightInd w:val="0"/>
      <w:textAlignment w:val="baseline"/>
    </w:pPr>
    <w:rPr>
      <w:rFonts w:ascii="Times New Roman" w:hAnsi="Times New Roman" w:eastAsia="Times New Roman" w:cs="Times New Roman"/>
      <w:lang w:val="en-GB" w:eastAsia="en-US" w:bidi="ar-SA"/>
    </w:rPr>
  </w:style>
  <w:style w:type="paragraph" w:styleId="194">
    <w:name w:val="Quote"/>
    <w:basedOn w:val="1"/>
    <w:next w:val="1"/>
    <w:link w:val="195"/>
    <w:unhideWhenUsed/>
    <w:qFormat/>
    <w:uiPriority w:val="9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14:textFill>
        <w14:solidFill>
          <w14:schemeClr w14:val="tx1">
            <w14:lumMod w14:val="75000"/>
            <w14:lumOff w14:val="25000"/>
          </w14:schemeClr>
        </w14:solidFill>
      </w14:textFill>
    </w:rPr>
  </w:style>
  <w:style w:type="character" w:customStyle="1" w:styleId="195">
    <w:name w:val="引用 Char"/>
    <w:basedOn w:val="91"/>
    <w:link w:val="194"/>
    <w:qFormat/>
    <w:uiPriority w:val="99"/>
    <w:rPr>
      <w:rFonts w:eastAsia="Times New Roman"/>
      <w:i/>
      <w:iCs/>
      <w:color w:val="404040" w:themeColor="text1" w:themeTint="BF"/>
      <w:lang w:val="en-GB" w:eastAsia="ja-JP"/>
      <w14:textFill>
        <w14:solidFill>
          <w14:schemeClr w14:val="tx1">
            <w14:lumMod w14:val="75000"/>
            <w14:lumOff w14:val="25000"/>
          </w14:schemeClr>
        </w14:solidFill>
      </w14:textFill>
    </w:rPr>
  </w:style>
  <w:style w:type="paragraph" w:customStyle="1" w:styleId="196">
    <w:name w:val="Revision4"/>
    <w:hidden/>
    <w:unhideWhenUsed/>
    <w:qFormat/>
    <w:uiPriority w:val="99"/>
    <w:rPr>
      <w:rFonts w:ascii="Times New Roman" w:hAnsi="Times New Roman" w:eastAsia="Times New Roman" w:cs="Times New Roman"/>
      <w:lang w:val="en-GB" w:eastAsia="en-US" w:bidi="ar-SA"/>
    </w:rPr>
  </w:style>
  <w:style w:type="paragraph" w:customStyle="1" w:styleId="197">
    <w:name w:val="Revision5"/>
    <w:hidden/>
    <w:unhideWhenUsed/>
    <w:qFormat/>
    <w:uiPriority w:val="99"/>
    <w:rPr>
      <w:rFonts w:ascii="Times New Roman" w:hAnsi="Times New Roman" w:eastAsia="Times New Roman" w:cs="Times New Roman"/>
      <w:lang w:val="en-GB" w:eastAsia="en-US" w:bidi="ar-SA"/>
    </w:rPr>
  </w:style>
  <w:style w:type="paragraph" w:customStyle="1" w:styleId="198">
    <w:name w:val="Revision"/>
    <w:hidden/>
    <w:unhideWhenUsed/>
    <w:qFormat/>
    <w:uiPriority w:val="99"/>
    <w:rPr>
      <w:rFonts w:ascii="Times New Roman" w:hAnsi="Times New Roman" w:eastAsia="Times New Roman" w:cs="Times New Roman"/>
      <w:lang w:val="en-GB" w:eastAsia="ja-JP" w:bidi="ar-SA"/>
    </w:rPr>
  </w:style>
  <w:style w:type="character" w:customStyle="1" w:styleId="199">
    <w:name w:val="Unresolved Mention"/>
    <w:basedOn w:val="91"/>
    <w:semiHidden/>
    <w:unhideWhenUsed/>
    <w:qFormat/>
    <w:uiPriority w:val="99"/>
    <w:rPr>
      <w:color w:val="605E5C"/>
      <w:shd w:val="clear" w:color="auto" w:fill="E1DFDD"/>
    </w:rPr>
  </w:style>
  <w:style w:type="character" w:customStyle="1" w:styleId="200">
    <w:name w:val="Subtle Reference"/>
    <w:qFormat/>
    <w:uiPriority w:val="31"/>
    <w:rPr>
      <w:color w:val="7F7F7F"/>
      <w:sz w:val="20"/>
    </w:rPr>
  </w:style>
  <w:style w:type="paragraph" w:customStyle="1" w:styleId="201">
    <w:name w:val="Normal_w/spacing"/>
    <w:basedOn w:val="1"/>
    <w:link w:val="202"/>
    <w:qFormat/>
    <w:uiPriority w:val="0"/>
    <w:pPr>
      <w:spacing w:before="120" w:after="120"/>
      <w:jc w:val="both"/>
    </w:pPr>
    <w:rPr>
      <w:rFonts w:eastAsia="Arial Unicode MS"/>
      <w:sz w:val="22"/>
      <w:lang w:eastAsia="de-DE"/>
    </w:rPr>
  </w:style>
  <w:style w:type="character" w:customStyle="1" w:styleId="202">
    <w:name w:val="Normal_w/spacing Char"/>
    <w:link w:val="201"/>
    <w:qFormat/>
    <w:uiPriority w:val="0"/>
    <w:rPr>
      <w:rFonts w:eastAsia="Arial Unicode MS"/>
      <w:sz w:val="22"/>
      <w:lang w:val="en-GB" w:eastAsia="de-DE"/>
    </w:rPr>
  </w:style>
  <w:style w:type="paragraph" w:customStyle="1" w:styleId="203">
    <w:name w:val="Bullets in Paragraphs"/>
    <w:basedOn w:val="1"/>
    <w:link w:val="204"/>
    <w:qFormat/>
    <w:uiPriority w:val="0"/>
    <w:pPr>
      <w:numPr>
        <w:ilvl w:val="0"/>
        <w:numId w:val="11"/>
      </w:numPr>
      <w:tabs>
        <w:tab w:val="left" w:pos="360"/>
      </w:tabs>
      <w:spacing w:after="0"/>
      <w:contextualSpacing/>
    </w:pPr>
    <w:rPr>
      <w:rFonts w:eastAsia="Arial Unicode MS"/>
      <w:sz w:val="22"/>
      <w:szCs w:val="22"/>
      <w:lang w:val="en-US" w:eastAsia="de-DE"/>
    </w:rPr>
  </w:style>
  <w:style w:type="character" w:customStyle="1" w:styleId="204">
    <w:name w:val="Bullets in Paragraphs Char"/>
    <w:link w:val="203"/>
    <w:qFormat/>
    <w:uiPriority w:val="0"/>
    <w:rPr>
      <w:rFonts w:eastAsia="Arial Unicode MS"/>
      <w:sz w:val="22"/>
      <w:szCs w:val="22"/>
      <w:lang w:eastAsia="de-DE"/>
    </w:rPr>
  </w:style>
  <w:style w:type="paragraph" w:customStyle="1" w:styleId="205">
    <w:name w:val="WS Bullets in Paragraph w/space"/>
    <w:basedOn w:val="203"/>
    <w:qFormat/>
    <w:uiPriority w:val="0"/>
    <w:pPr>
      <w:numPr>
        <w:numId w:val="12"/>
      </w:numPr>
      <w:tabs>
        <w:tab w:val="left" w:pos="643"/>
        <w:tab w:val="left" w:pos="720"/>
      </w:tabs>
      <w:spacing w:after="120"/>
      <w:ind w:left="1080" w:hanging="360"/>
      <w:contextualSpacing w:val="0"/>
      <w:jc w:val="both"/>
    </w:pPr>
  </w:style>
  <w:style w:type="table" w:customStyle="1" w:styleId="206">
    <w:name w:val="网格型1"/>
    <w:basedOn w:val="89"/>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EX Char"/>
    <w:link w:val="109"/>
    <w:qFormat/>
    <w:uiPriority w:val="0"/>
    <w:rPr>
      <w:lang w:val="en-GB" w:eastAsia="en-US"/>
    </w:rPr>
  </w:style>
  <w:style w:type="table" w:customStyle="1" w:styleId="208">
    <w:name w:val="网格型2"/>
    <w:basedOn w:val="89"/>
    <w:qFormat/>
    <w:uiPriority w:val="0"/>
    <w:rPr>
      <w:rFonts w:eastAsia="Yu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9">
    <w:name w:val="B1+"/>
    <w:basedOn w:val="113"/>
    <w:qFormat/>
    <w:uiPriority w:val="0"/>
    <w:pPr>
      <w:numPr>
        <w:ilvl w:val="0"/>
        <w:numId w:val="13"/>
      </w:numPr>
      <w:overflowPunct w:val="0"/>
      <w:autoSpaceDE w:val="0"/>
      <w:autoSpaceDN w:val="0"/>
      <w:adjustRightInd w:val="0"/>
      <w:textAlignment w:val="baseline"/>
    </w:pPr>
    <w:rPr>
      <w:rFonts w:eastAsia="Times New Roman"/>
    </w:rPr>
  </w:style>
  <w:style w:type="paragraph" w:customStyle="1" w:styleId="210">
    <w:name w:val="BL"/>
    <w:basedOn w:val="1"/>
    <w:qFormat/>
    <w:uiPriority w:val="0"/>
    <w:pPr>
      <w:numPr>
        <w:ilvl w:val="0"/>
        <w:numId w:val="14"/>
      </w:numPr>
      <w:overflowPunct w:val="0"/>
      <w:autoSpaceDE w:val="0"/>
      <w:autoSpaceDN w:val="0"/>
      <w:adjustRightInd w:val="0"/>
      <w:textAlignment w:val="baseline"/>
    </w:pPr>
    <w:rPr>
      <w:rFonts w:eastAsia="Times New Roman"/>
    </w:rPr>
  </w:style>
  <w:style w:type="character" w:customStyle="1" w:styleId="211">
    <w:name w:val="TAL Char"/>
    <w:link w:val="105"/>
    <w:qFormat/>
    <w:locked/>
    <w:uiPriority w:val="0"/>
    <w:rPr>
      <w:rFonts w:ascii="Arial" w:hAnsi="Arial"/>
      <w:sz w:val="18"/>
      <w:lang w:val="en-GB" w:eastAsia="en-US"/>
    </w:rPr>
  </w:style>
  <w:style w:type="character" w:customStyle="1" w:styleId="212">
    <w:name w:val="B2 Char"/>
    <w:basedOn w:val="91"/>
    <w:link w:val="124"/>
    <w:qFormat/>
    <w:locked/>
    <w:uiPriority w:val="0"/>
    <w:rPr>
      <w:lang w:val="en-GB" w:eastAsia="en-US"/>
    </w:rPr>
  </w:style>
  <w:style w:type="character" w:customStyle="1" w:styleId="213">
    <w:name w:val="B1 (文字)"/>
    <w:basedOn w:val="91"/>
    <w:qFormat/>
    <w:locked/>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5D886-5E03-4E05-9B87-5ECD0454051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1872</Words>
  <Characters>10615</Characters>
  <Lines>88</Lines>
  <Paragraphs>24</Paragraphs>
  <TotalTime>1</TotalTime>
  <ScaleCrop>false</ScaleCrop>
  <LinksUpToDate>false</LinksUpToDate>
  <CharactersWithSpaces>12381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2025-02-20T16:14:00Z</dcterms:created>
  <dc:creator>MCC Support;wanqing1@cictmobile.com</dc:creator>
  <cp:lastModifiedBy>万青</cp:lastModifiedBy>
  <cp:lastPrinted>2019-02-25T14:05:00Z</cp:lastPrinted>
  <dcterms:modified xsi:type="dcterms:W3CDTF">2025-11-18T20:22:43Z</dcterms:modified>
  <dc:subject>&lt;Title 1; Title 2&gt; (Release 14 | 13 |12)</dc:subject>
  <dc:title>3GPP TS ab.cde</dc:title>
  <cp:revision>499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2052-12.1.0.23125</vt:lpwstr>
  </property>
  <property fmtid="{D5CDD505-2E9C-101B-9397-08002B2CF9AE}" pid="4" name="KSOTemplateDocerSaveRecord">
    <vt:lpwstr>eyJoZGlkIjoiZTFhMDFkZjYwNGJjMWY3NGI5YjAxZjFhNWMyN2QzYjEiLCJ1c2VySWQiOiIxNjUzNjgxMDYwIn0=</vt:lpwstr>
  </property>
</Properties>
</file>